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5A578BD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D36494">
        <w:rPr>
          <w:b/>
          <w:i/>
          <w:noProof/>
          <w:sz w:val="28"/>
        </w:rPr>
        <w:t>5117</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9E4BA" w:rsidR="001E41F3" w:rsidRPr="00410371" w:rsidRDefault="00000000" w:rsidP="00E13F3D">
            <w:pPr>
              <w:pStyle w:val="CRCoverPage"/>
              <w:spacing w:after="0"/>
              <w:jc w:val="right"/>
              <w:rPr>
                <w:b/>
                <w:noProof/>
                <w:sz w:val="28"/>
              </w:rPr>
            </w:pPr>
            <w:fldSimple w:instr=" DOCPROPERTY  Spec#  \* MERGEFORMAT ">
              <w:r w:rsidR="00B6066F">
                <w:rPr>
                  <w:b/>
                  <w:noProof/>
                  <w:sz w:val="28"/>
                </w:rPr>
                <w:t>28</w:t>
              </w:r>
            </w:fldSimple>
            <w:r w:rsidR="000C17BB">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B4D48" w:rsidR="001E41F3" w:rsidRPr="00410371" w:rsidRDefault="00000000" w:rsidP="00547111">
            <w:pPr>
              <w:pStyle w:val="CRCoverPage"/>
              <w:spacing w:after="0"/>
              <w:rPr>
                <w:noProof/>
              </w:rPr>
            </w:pPr>
            <w:fldSimple w:instr=" DOCPROPERTY  Cr#  \* MERGEFORMAT ">
              <w:r w:rsidR="0012125A">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C4C9C" w:rsidR="001E41F3" w:rsidRPr="00410371" w:rsidRDefault="00000000">
            <w:pPr>
              <w:pStyle w:val="CRCoverPage"/>
              <w:spacing w:after="0"/>
              <w:jc w:val="center"/>
              <w:rPr>
                <w:noProof/>
                <w:sz w:val="28"/>
              </w:rPr>
            </w:pPr>
            <w:fldSimple w:instr=" DOCPROPERTY  Version  \* MERGEFORMAT ">
              <w:r w:rsidR="003444B6">
                <w:rPr>
                  <w:b/>
                  <w:noProof/>
                  <w:sz w:val="28"/>
                </w:rPr>
                <w:t>1</w:t>
              </w:r>
              <w:r w:rsidR="00E47EF5">
                <w:rPr>
                  <w:b/>
                  <w:noProof/>
                  <w:sz w:val="28"/>
                </w:rPr>
                <w:t>8</w:t>
              </w:r>
              <w:r w:rsidR="008B1948">
                <w:rPr>
                  <w:b/>
                  <w:noProof/>
                  <w:sz w:val="28"/>
                </w:rPr>
                <w:t>.</w:t>
              </w:r>
              <w:r w:rsidR="00D36494">
                <w:rPr>
                  <w:b/>
                  <w:noProof/>
                  <w:sz w:val="28"/>
                </w:rPr>
                <w:t>0</w:t>
              </w:r>
              <w:r w:rsidR="003444B6">
                <w:rPr>
                  <w:b/>
                  <w:noProof/>
                  <w:sz w:val="28"/>
                </w:rPr>
                <w:t>.</w:t>
              </w:r>
            </w:fldSimple>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F3D1" w:rsidR="001E41F3" w:rsidRDefault="00057539">
            <w:pPr>
              <w:pStyle w:val="CRCoverPage"/>
              <w:spacing w:after="0"/>
              <w:ind w:left="100"/>
              <w:rPr>
                <w:noProof/>
              </w:rPr>
            </w:pPr>
            <w:r>
              <w:t>Add missing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031B7" w:rsidR="001E41F3" w:rsidRDefault="003444B6">
            <w:pPr>
              <w:pStyle w:val="CRCoverPage"/>
              <w:spacing w:after="0"/>
              <w:ind w:left="100"/>
              <w:rPr>
                <w:noProof/>
              </w:rPr>
            </w:pPr>
            <w:r>
              <w:rPr>
                <w:noProof/>
              </w:rPr>
              <w:t>Ericsson</w:t>
            </w:r>
            <w:r w:rsidR="00E93DCC">
              <w:rPr>
                <w:noProof/>
              </w:rPr>
              <w:t>, Telefonica Germany GmbH</w:t>
            </w:r>
            <w:r w:rsidR="00D73E3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DFCE" w:rsidR="001E41F3" w:rsidRDefault="007F2608">
            <w:pPr>
              <w:pStyle w:val="CRCoverPage"/>
              <w:spacing w:after="0"/>
              <w:ind w:left="100"/>
              <w:rPr>
                <w:noProof/>
              </w:rPr>
            </w:pPr>
            <w:r>
              <w:rPr>
                <w:noProof/>
              </w:rPr>
              <w:t>IDMS</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850E" w:rsidR="001E41F3" w:rsidRDefault="007F26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DADBF" w:rsidR="001E41F3" w:rsidRDefault="00BF27A2">
            <w:pPr>
              <w:pStyle w:val="CRCoverPage"/>
              <w:spacing w:after="0"/>
              <w:ind w:left="100"/>
              <w:rPr>
                <w:noProof/>
              </w:rPr>
            </w:pPr>
            <w:r>
              <w:t>Rel-</w:t>
            </w:r>
            <w:r w:rsidR="00F51487">
              <w:t>1</w:t>
            </w:r>
            <w:r w:rsidR="00E47E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1F854" w:rsidR="00AA749F" w:rsidRDefault="0061731D">
            <w:pPr>
              <w:pStyle w:val="CRCoverPage"/>
              <w:spacing w:after="0"/>
              <w:ind w:left="100"/>
              <w:rPr>
                <w:noProof/>
              </w:rPr>
            </w:pPr>
            <w:r>
              <w:rPr>
                <w:noProof/>
              </w:rPr>
              <w:t xml:space="preserve">Last meeting </w:t>
            </w:r>
            <w:r w:rsidR="00AA4226">
              <w:rPr>
                <w:noProof/>
              </w:rPr>
              <w:t xml:space="preserve">stage 2 </w:t>
            </w:r>
            <w:r w:rsidR="003B6AD1">
              <w:rPr>
                <w:noProof/>
              </w:rPr>
              <w:t>for servi</w:t>
            </w:r>
            <w:r w:rsidR="006D4AB8">
              <w:rPr>
                <w:noProof/>
              </w:rPr>
              <w:t>c</w:t>
            </w:r>
            <w:r w:rsidR="003B6AD1">
              <w:rPr>
                <w:noProof/>
              </w:rPr>
              <w:t xml:space="preserve">e support </w:t>
            </w:r>
            <w:r w:rsidR="00AA4226">
              <w:rPr>
                <w:noProof/>
              </w:rPr>
              <w:t>was updated to</w:t>
            </w:r>
            <w:r w:rsidR="003B6AD1">
              <w:rPr>
                <w:noProof/>
              </w:rPr>
              <w:t xml:space="preserve"> edge service support. The stage 3 </w:t>
            </w:r>
            <w:r w:rsidR="00D16071">
              <w:rPr>
                <w:noProof/>
              </w:rPr>
              <w:t xml:space="preserve">was for some reason not </w:t>
            </w:r>
            <w:r w:rsidR="00C237BA">
              <w:rPr>
                <w:noProof/>
              </w:rPr>
              <w:t>co</w:t>
            </w:r>
            <w:r w:rsidR="00602AD5">
              <w:rPr>
                <w:noProof/>
              </w:rPr>
              <w:t xml:space="preserve">rrect and this </w:t>
            </w:r>
            <w:r w:rsidR="00D36CAE">
              <w:rPr>
                <w:noProof/>
              </w:rPr>
              <w:t xml:space="preserve">contribution </w:t>
            </w:r>
            <w:r w:rsidR="00625983">
              <w:rPr>
                <w:noProof/>
              </w:rPr>
              <w:t>provides the stage 3.</w:t>
            </w:r>
            <w:r w:rsidR="00AA4226">
              <w:rPr>
                <w:noProof/>
              </w:rPr>
              <w:t xml:space="preserve"> </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1D6" w14:textId="7D89F939" w:rsidR="00666EB6" w:rsidRDefault="00E900B1" w:rsidP="00625983">
            <w:pPr>
              <w:pStyle w:val="CRCoverPage"/>
              <w:spacing w:after="0"/>
              <w:ind w:left="100"/>
              <w:rPr>
                <w:noProof/>
              </w:rPr>
            </w:pPr>
            <w:r>
              <w:rPr>
                <w:noProof/>
              </w:rPr>
              <w:t>7.2.2</w:t>
            </w:r>
            <w:r w:rsidR="006E1C83">
              <w:rPr>
                <w:noProof/>
              </w:rPr>
              <w:t xml:space="preserve">, 7.2.3, 8 </w:t>
            </w:r>
            <w:r w:rsidR="00653651">
              <w:rPr>
                <w:noProof/>
              </w:rPr>
              <w:t>upda</w:t>
            </w:r>
            <w:r w:rsidR="00694307">
              <w:rPr>
                <w:noProof/>
              </w:rPr>
              <w:t xml:space="preserve">te </w:t>
            </w:r>
            <w:r w:rsidR="004E3233">
              <w:rPr>
                <w:noProof/>
              </w:rPr>
              <w:t>service support to edge service support</w:t>
            </w:r>
          </w:p>
          <w:p w14:paraId="31C656EC" w14:textId="7F93C060" w:rsidR="004E3233" w:rsidRDefault="004E3233"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85080" w:rsidR="001E41F3" w:rsidRDefault="006E1C83">
            <w:pPr>
              <w:pStyle w:val="CRCoverPage"/>
              <w:spacing w:after="0"/>
              <w:ind w:left="100"/>
              <w:rPr>
                <w:noProof/>
              </w:rPr>
            </w:pPr>
            <w:r>
              <w:rPr>
                <w:noProof/>
              </w:rPr>
              <w:t xml:space="preserve">Stage 2 and stage 3 are </w:t>
            </w:r>
            <w:r w:rsidR="00086A01">
              <w:rPr>
                <w:noProof/>
              </w:rPr>
              <w:t xml:space="preserve"> not </w:t>
            </w:r>
            <w:r>
              <w:rPr>
                <w:noProof/>
              </w:rPr>
              <w:t>aligned</w:t>
            </w:r>
            <w:r w:rsidR="00086A01">
              <w:rPr>
                <w:noProof/>
              </w:rPr>
              <w:t>,</w:t>
            </w:r>
            <w:r>
              <w:rPr>
                <w:noProof/>
              </w:rPr>
              <w:t xml:space="preserve"> potentially </w:t>
            </w:r>
            <w:r w:rsidR="00321AD0">
              <w:rPr>
                <w:noProof/>
              </w:rPr>
              <w:t>cau</w:t>
            </w:r>
            <w:r w:rsidR="006A20AB">
              <w:rPr>
                <w:noProof/>
              </w:rPr>
              <w:t>s</w:t>
            </w:r>
            <w:r w:rsidR="00321AD0">
              <w:rPr>
                <w:noProof/>
              </w:rPr>
              <w:t>ing interoperability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87D8" w:rsidR="001E41F3" w:rsidRDefault="00321AD0">
            <w:pPr>
              <w:pStyle w:val="CRCoverPage"/>
              <w:spacing w:after="0"/>
              <w:ind w:left="100"/>
              <w:rPr>
                <w:noProof/>
              </w:rPr>
            </w:pPr>
            <w:r>
              <w:rPr>
                <w:noProof/>
              </w:rPr>
              <w:t>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7F723" w14:textId="33F50D4C" w:rsidR="00865D5E" w:rsidRDefault="00000000">
            <w:pPr>
              <w:pStyle w:val="CRCoverPage"/>
              <w:spacing w:after="0"/>
              <w:ind w:left="100"/>
              <w:rPr>
                <w:noProof/>
              </w:rPr>
            </w:pPr>
            <w:hyperlink r:id="rId16" w:history="1">
              <w:r w:rsidR="00865D5E" w:rsidRPr="00233F6D">
                <w:rPr>
                  <w:rStyle w:val="Hyperlink"/>
                  <w:noProof/>
                </w:rPr>
                <w:t>https://forge.3gpp.org/rep/sa5/MnS/-/tree/28.312_Rel18_CR0070_Add_missing_stage_3_Yaml</w:t>
              </w:r>
            </w:hyperlink>
          </w:p>
          <w:p w14:paraId="15358B81" w14:textId="77777777" w:rsidR="00865D5E" w:rsidRDefault="00865D5E">
            <w:pPr>
              <w:pStyle w:val="CRCoverPage"/>
              <w:spacing w:after="0"/>
              <w:ind w:left="100"/>
              <w:rPr>
                <w:noProof/>
              </w:rPr>
            </w:pPr>
          </w:p>
          <w:p w14:paraId="01F37C80" w14:textId="77777777" w:rsidR="0075222E" w:rsidRDefault="0075222E">
            <w:pPr>
              <w:pStyle w:val="CRCoverPage"/>
              <w:spacing w:after="0"/>
              <w:ind w:left="100"/>
              <w:rPr>
                <w:noProof/>
              </w:rPr>
            </w:pPr>
          </w:p>
          <w:p w14:paraId="61DD7C90" w14:textId="77777777" w:rsidR="00D57976" w:rsidRDefault="00963F57">
            <w:pPr>
              <w:pStyle w:val="CRCoverPage"/>
              <w:spacing w:after="0"/>
              <w:ind w:left="100"/>
            </w:pPr>
            <w:r>
              <w:rPr>
                <w:rFonts w:ascii="Segoe UI" w:hAnsi="Segoe UI" w:cs="Segoe UI"/>
                <w:color w:val="333238"/>
                <w:sz w:val="21"/>
                <w:szCs w:val="21"/>
                <w:shd w:val="clear" w:color="auto" w:fill="FFFFFF"/>
              </w:rPr>
              <w:t> </w:t>
            </w:r>
            <w:hyperlink r:id="rId17" w:history="1">
              <w:r w:rsidR="00D57976">
                <w:rPr>
                  <w:rStyle w:val="Hyperlink"/>
                  <w:rFonts w:ascii="Consolas" w:hAnsi="Consolas"/>
                  <w:color w:val="1068BF"/>
                  <w:shd w:val="clear" w:color="auto" w:fill="FFFFFF"/>
                </w:rPr>
                <w:t>5a5fd695</w:t>
              </w:r>
            </w:hyperlink>
          </w:p>
          <w:p w14:paraId="00D3B8F7" w14:textId="57869A62" w:rsidR="001E41F3" w:rsidRDefault="008D79BA">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6FD17C30" w14:textId="77777777" w:rsidR="004239CA" w:rsidRDefault="004239CA" w:rsidP="00F77A21">
      <w:pPr>
        <w:pStyle w:val="Heading3"/>
        <w:rPr>
          <w:rFonts w:eastAsia="SimSun"/>
        </w:rPr>
      </w:pPr>
      <w:bookmarkStart w:id="1" w:name="_Toc106192983"/>
      <w:bookmarkStart w:id="2" w:name="_Toc138065994"/>
    </w:p>
    <w:p w14:paraId="6EB0483C" w14:textId="77777777" w:rsidR="00F77A21" w:rsidRPr="00506640" w:rsidRDefault="00F77A21" w:rsidP="00F77A21">
      <w:pPr>
        <w:pStyle w:val="Heading3"/>
        <w:rPr>
          <w:rFonts w:eastAsia="SimSun"/>
          <w:lang w:eastAsia="zh-CN"/>
        </w:rPr>
      </w:pPr>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bookmarkEnd w:id="2"/>
    </w:p>
    <w:p w14:paraId="72D571CE" w14:textId="77777777" w:rsidR="000C3F57" w:rsidRPr="008F7C23" w:rsidRDefault="000C3F57" w:rsidP="000C3F57">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17BF063" w14:textId="77777777" w:rsidR="000C3F57" w:rsidRDefault="000C3F57" w:rsidP="000C3F57">
      <w:pPr>
        <w:pStyle w:val="PL"/>
      </w:pPr>
      <w:proofErr w:type="spellStart"/>
      <w:r>
        <w:t>openapi</w:t>
      </w:r>
      <w:proofErr w:type="spellEnd"/>
      <w:r>
        <w:t>: 3.0.1</w:t>
      </w:r>
    </w:p>
    <w:p w14:paraId="0AC1C5E2" w14:textId="77777777" w:rsidR="000C3F57" w:rsidRDefault="000C3F57" w:rsidP="000C3F57">
      <w:pPr>
        <w:pStyle w:val="PL"/>
      </w:pPr>
      <w:r>
        <w:t>info:</w:t>
      </w:r>
    </w:p>
    <w:p w14:paraId="46D12041" w14:textId="77777777" w:rsidR="000C3F57" w:rsidRDefault="000C3F57" w:rsidP="000C3F57">
      <w:pPr>
        <w:pStyle w:val="PL"/>
      </w:pPr>
      <w:r>
        <w:t xml:space="preserve">  title: Intent NRM</w:t>
      </w:r>
    </w:p>
    <w:p w14:paraId="5FCF48F2" w14:textId="77777777" w:rsidR="000C3F57" w:rsidRDefault="000C3F57" w:rsidP="000C3F57">
      <w:pPr>
        <w:pStyle w:val="PL"/>
      </w:pPr>
      <w:r>
        <w:t xml:space="preserve">  version: 18.0.0</w:t>
      </w:r>
    </w:p>
    <w:p w14:paraId="2E2E60A7" w14:textId="77777777" w:rsidR="000C3F57" w:rsidRDefault="000C3F57" w:rsidP="000C3F57">
      <w:pPr>
        <w:pStyle w:val="PL"/>
      </w:pPr>
      <w:r>
        <w:t xml:space="preserve">  description: &gt;-</w:t>
      </w:r>
    </w:p>
    <w:p w14:paraId="443EC05B" w14:textId="77777777" w:rsidR="000C3F57" w:rsidRDefault="000C3F57" w:rsidP="000C3F57">
      <w:pPr>
        <w:pStyle w:val="PL"/>
      </w:pPr>
      <w:r>
        <w:t xml:space="preserve">    OAS 3.0.1 definition of the Intent NRM</w:t>
      </w:r>
    </w:p>
    <w:p w14:paraId="36664D28" w14:textId="77777777" w:rsidR="000C3F57" w:rsidRDefault="000C3F57" w:rsidP="000C3F57">
      <w:pPr>
        <w:pStyle w:val="PL"/>
      </w:pPr>
      <w:r>
        <w:t xml:space="preserve">    © 2023, 3GPP Organizational Partners (ARIB, ATIS, CCSA, ETSI, TSDSI, TTA, TTC).</w:t>
      </w:r>
    </w:p>
    <w:p w14:paraId="0DAAD92B" w14:textId="77777777" w:rsidR="000C3F57" w:rsidRDefault="000C3F57" w:rsidP="000C3F57">
      <w:pPr>
        <w:pStyle w:val="PL"/>
      </w:pPr>
      <w:r>
        <w:t xml:space="preserve">    All rights reserved.</w:t>
      </w:r>
    </w:p>
    <w:p w14:paraId="6E59EDBB" w14:textId="77777777" w:rsidR="000C3F57" w:rsidRDefault="000C3F57" w:rsidP="000C3F57">
      <w:pPr>
        <w:pStyle w:val="PL"/>
      </w:pPr>
      <w:proofErr w:type="spellStart"/>
      <w:r>
        <w:t>externalDocs</w:t>
      </w:r>
      <w:proofErr w:type="spellEnd"/>
      <w:r>
        <w:t>:</w:t>
      </w:r>
    </w:p>
    <w:p w14:paraId="0B021819" w14:textId="77777777" w:rsidR="000C3F57" w:rsidRDefault="000C3F57" w:rsidP="000C3F57">
      <w:pPr>
        <w:pStyle w:val="PL"/>
      </w:pPr>
      <w:r>
        <w:t xml:space="preserve">  description: 3GPP TS 28.312; Intent driven management services for mobile networks</w:t>
      </w:r>
    </w:p>
    <w:p w14:paraId="6A631F9E" w14:textId="77777777" w:rsidR="000C3F57" w:rsidRDefault="000C3F57" w:rsidP="000C3F57">
      <w:pPr>
        <w:pStyle w:val="PL"/>
      </w:pPr>
      <w:r>
        <w:t xml:space="preserve">  url: http://www.3gpp.org/ftp/Specs/archive/28_series/28.312/</w:t>
      </w:r>
    </w:p>
    <w:p w14:paraId="77C0D480" w14:textId="77777777" w:rsidR="000C3F57" w:rsidRDefault="000C3F57" w:rsidP="000C3F57">
      <w:pPr>
        <w:pStyle w:val="PL"/>
      </w:pPr>
      <w:r>
        <w:t>paths: {}</w:t>
      </w:r>
    </w:p>
    <w:p w14:paraId="3BA5261D" w14:textId="77777777" w:rsidR="000C3F57" w:rsidRDefault="000C3F57" w:rsidP="000C3F57">
      <w:pPr>
        <w:pStyle w:val="PL"/>
      </w:pPr>
      <w:r>
        <w:t>components:</w:t>
      </w:r>
    </w:p>
    <w:p w14:paraId="49B40ADD" w14:textId="77777777" w:rsidR="000C3F57" w:rsidRDefault="000C3F57" w:rsidP="000C3F57">
      <w:pPr>
        <w:pStyle w:val="PL"/>
      </w:pPr>
      <w:r>
        <w:t xml:space="preserve">  schemas:</w:t>
      </w:r>
    </w:p>
    <w:p w14:paraId="1B11A272" w14:textId="77777777" w:rsidR="000C3F57" w:rsidRDefault="000C3F57" w:rsidP="000C3F57">
      <w:pPr>
        <w:pStyle w:val="PL"/>
      </w:pPr>
      <w:r>
        <w:t xml:space="preserve">       </w:t>
      </w:r>
    </w:p>
    <w:p w14:paraId="0E91A0F2" w14:textId="77777777" w:rsidR="000C3F57" w:rsidRDefault="000C3F57" w:rsidP="000C3F57">
      <w:pPr>
        <w:pStyle w:val="PL"/>
      </w:pPr>
      <w:r>
        <w:t xml:space="preserve">   #-------Definition of generic IOCs ----------#  </w:t>
      </w:r>
    </w:p>
    <w:p w14:paraId="03D819DE" w14:textId="77777777" w:rsidR="000C3F57" w:rsidRDefault="000C3F57" w:rsidP="000C3F57">
      <w:pPr>
        <w:pStyle w:val="PL"/>
      </w:pPr>
    </w:p>
    <w:p w14:paraId="146504BC" w14:textId="77777777" w:rsidR="000C3F57" w:rsidRDefault="000C3F57" w:rsidP="000C3F57">
      <w:pPr>
        <w:pStyle w:val="PL"/>
      </w:pPr>
      <w:r>
        <w:t xml:space="preserve">    </w:t>
      </w:r>
      <w:proofErr w:type="spellStart"/>
      <w:r>
        <w:t>SubNetwork</w:t>
      </w:r>
      <w:proofErr w:type="spellEnd"/>
      <w:r>
        <w:t>-Single:</w:t>
      </w:r>
    </w:p>
    <w:p w14:paraId="027364C9" w14:textId="77777777" w:rsidR="000C3F57" w:rsidRDefault="000C3F57" w:rsidP="000C3F57">
      <w:pPr>
        <w:pStyle w:val="PL"/>
      </w:pPr>
      <w:r>
        <w:t xml:space="preserve">      </w:t>
      </w:r>
      <w:proofErr w:type="spellStart"/>
      <w:r>
        <w:t>allOf</w:t>
      </w:r>
      <w:proofErr w:type="spellEnd"/>
      <w:r>
        <w:t>:</w:t>
      </w:r>
    </w:p>
    <w:p w14:paraId="1FEE273F" w14:textId="77777777" w:rsidR="000C3F57" w:rsidRDefault="000C3F57" w:rsidP="000C3F57">
      <w:pPr>
        <w:pStyle w:val="PL"/>
      </w:pPr>
      <w:r>
        <w:t xml:space="preserve">      - $ref: 'TS28623_GenericNrm.yaml#/components/schemas/Top'</w:t>
      </w:r>
    </w:p>
    <w:p w14:paraId="0E646685" w14:textId="77777777" w:rsidR="000C3F57" w:rsidRDefault="000C3F57" w:rsidP="000C3F57">
      <w:pPr>
        <w:pStyle w:val="PL"/>
      </w:pPr>
      <w:r>
        <w:t xml:space="preserve">      - type: object</w:t>
      </w:r>
    </w:p>
    <w:p w14:paraId="3CBDC380" w14:textId="77777777" w:rsidR="000C3F57" w:rsidRDefault="000C3F57" w:rsidP="000C3F57">
      <w:pPr>
        <w:pStyle w:val="PL"/>
      </w:pPr>
      <w:r>
        <w:t xml:space="preserve">        properties:</w:t>
      </w:r>
    </w:p>
    <w:p w14:paraId="5701CE67" w14:textId="77777777" w:rsidR="000C3F57" w:rsidRDefault="000C3F57" w:rsidP="000C3F57">
      <w:pPr>
        <w:pStyle w:val="PL"/>
      </w:pPr>
      <w:r>
        <w:t xml:space="preserve">          attributes:</w:t>
      </w:r>
    </w:p>
    <w:p w14:paraId="7B583B80" w14:textId="77777777" w:rsidR="000C3F57" w:rsidRDefault="000C3F57" w:rsidP="000C3F57">
      <w:pPr>
        <w:pStyle w:val="PL"/>
      </w:pPr>
      <w:r>
        <w:t xml:space="preserve">            $ref: 'TS28623_GenericNrm.yaml#/components/schemas/</w:t>
      </w:r>
      <w:proofErr w:type="spellStart"/>
      <w:r>
        <w:t>SubNetwork-Attr</w:t>
      </w:r>
      <w:proofErr w:type="spellEnd"/>
      <w:r>
        <w:t>'</w:t>
      </w:r>
    </w:p>
    <w:p w14:paraId="02EFA7E6" w14:textId="77777777" w:rsidR="000C3F57" w:rsidRDefault="000C3F57" w:rsidP="000C3F57">
      <w:pPr>
        <w:pStyle w:val="PL"/>
      </w:pPr>
      <w:r>
        <w:t xml:space="preserve">      - $ref: 'TS28623_GenericNrm.yaml#/components/schemas/</w:t>
      </w:r>
      <w:proofErr w:type="spellStart"/>
      <w:r>
        <w:t>SubNetwork-ncO</w:t>
      </w:r>
      <w:proofErr w:type="spellEnd"/>
      <w:r>
        <w:t>'</w:t>
      </w:r>
    </w:p>
    <w:p w14:paraId="3F08C28D" w14:textId="77777777" w:rsidR="000C3F57" w:rsidRDefault="000C3F57" w:rsidP="000C3F57">
      <w:pPr>
        <w:pStyle w:val="PL"/>
      </w:pPr>
      <w:r>
        <w:t xml:space="preserve">      - type: object</w:t>
      </w:r>
    </w:p>
    <w:p w14:paraId="4E1C6434" w14:textId="77777777" w:rsidR="000C3F57" w:rsidRDefault="000C3F57" w:rsidP="000C3F57">
      <w:pPr>
        <w:pStyle w:val="PL"/>
      </w:pPr>
      <w:r>
        <w:t xml:space="preserve">        properties:</w:t>
      </w:r>
    </w:p>
    <w:p w14:paraId="323D0C96" w14:textId="77777777" w:rsidR="000C3F57" w:rsidRDefault="000C3F57" w:rsidP="000C3F57">
      <w:pPr>
        <w:pStyle w:val="PL"/>
      </w:pPr>
      <w:r>
        <w:t xml:space="preserve">          </w:t>
      </w:r>
      <w:proofErr w:type="spellStart"/>
      <w:r>
        <w:t>SubNetwork</w:t>
      </w:r>
      <w:proofErr w:type="spellEnd"/>
      <w:r>
        <w:t>:</w:t>
      </w:r>
    </w:p>
    <w:p w14:paraId="6B18AD55" w14:textId="77777777" w:rsidR="000C3F57" w:rsidRDefault="000C3F57" w:rsidP="000C3F57">
      <w:pPr>
        <w:pStyle w:val="PL"/>
      </w:pPr>
      <w:r>
        <w:t xml:space="preserve">            $ref: '#/components/schemas/</w:t>
      </w:r>
      <w:proofErr w:type="spellStart"/>
      <w:r>
        <w:t>SubNetwork</w:t>
      </w:r>
      <w:proofErr w:type="spellEnd"/>
      <w:r>
        <w:t>-Multiple'</w:t>
      </w:r>
    </w:p>
    <w:p w14:paraId="2CBE83BA" w14:textId="77777777" w:rsidR="000C3F57" w:rsidRDefault="000C3F57" w:rsidP="000C3F57">
      <w:pPr>
        <w:pStyle w:val="PL"/>
      </w:pPr>
      <w:r>
        <w:t xml:space="preserve">          Intent:</w:t>
      </w:r>
    </w:p>
    <w:p w14:paraId="23D03523" w14:textId="77777777" w:rsidR="000C3F57" w:rsidRDefault="000C3F57" w:rsidP="000C3F57">
      <w:pPr>
        <w:pStyle w:val="PL"/>
      </w:pPr>
      <w:r>
        <w:t xml:space="preserve">            $ref: '#/components/schemas/Intent-Multiple'</w:t>
      </w:r>
    </w:p>
    <w:p w14:paraId="05934CE5" w14:textId="77777777" w:rsidR="000C3F57" w:rsidRDefault="000C3F57" w:rsidP="000C3F57">
      <w:pPr>
        <w:pStyle w:val="PL"/>
      </w:pPr>
    </w:p>
    <w:p w14:paraId="7EF9A41C" w14:textId="77777777" w:rsidR="000C3F57" w:rsidRDefault="000C3F57" w:rsidP="000C3F57">
      <w:pPr>
        <w:pStyle w:val="PL"/>
      </w:pPr>
      <w:r>
        <w:t xml:space="preserve">    Intent-Single:</w:t>
      </w:r>
    </w:p>
    <w:p w14:paraId="4A19CBD8" w14:textId="77777777" w:rsidR="000C3F57" w:rsidRDefault="000C3F57" w:rsidP="000C3F57">
      <w:pPr>
        <w:pStyle w:val="PL"/>
      </w:pPr>
      <w:r>
        <w:t xml:space="preserve">      </w:t>
      </w:r>
      <w:proofErr w:type="spellStart"/>
      <w:r>
        <w:t>allOf</w:t>
      </w:r>
      <w:proofErr w:type="spellEnd"/>
      <w:r>
        <w:t>:</w:t>
      </w:r>
    </w:p>
    <w:p w14:paraId="5AADF91B" w14:textId="77777777" w:rsidR="000C3F57" w:rsidRDefault="000C3F57" w:rsidP="000C3F57">
      <w:pPr>
        <w:pStyle w:val="PL"/>
      </w:pPr>
      <w:r>
        <w:t xml:space="preserve">      - $ref: 'TS28623_GenericNrm.yaml#/components/schemas/Top'    </w:t>
      </w:r>
    </w:p>
    <w:p w14:paraId="5F3A6044" w14:textId="77777777" w:rsidR="000C3F57" w:rsidRDefault="000C3F57" w:rsidP="000C3F57">
      <w:pPr>
        <w:pStyle w:val="PL"/>
      </w:pPr>
      <w:r>
        <w:t xml:space="preserve">      - type: object</w:t>
      </w:r>
    </w:p>
    <w:p w14:paraId="5D8BFA47" w14:textId="77777777" w:rsidR="000C3F57" w:rsidRDefault="000C3F57" w:rsidP="000C3F57">
      <w:pPr>
        <w:pStyle w:val="PL"/>
      </w:pPr>
      <w:r>
        <w:t xml:space="preserve">        properties:</w:t>
      </w:r>
    </w:p>
    <w:p w14:paraId="5E0D4D02" w14:textId="77777777" w:rsidR="000C3F57" w:rsidRDefault="000C3F57" w:rsidP="000C3F57">
      <w:pPr>
        <w:pStyle w:val="PL"/>
      </w:pPr>
      <w:r>
        <w:t xml:space="preserve">          </w:t>
      </w:r>
      <w:proofErr w:type="spellStart"/>
      <w:r>
        <w:t>userLabel</w:t>
      </w:r>
      <w:proofErr w:type="spellEnd"/>
      <w:r>
        <w:t>:</w:t>
      </w:r>
    </w:p>
    <w:p w14:paraId="3F50300D" w14:textId="77777777" w:rsidR="000C3F57" w:rsidRDefault="000C3F57" w:rsidP="000C3F57">
      <w:pPr>
        <w:pStyle w:val="PL"/>
      </w:pPr>
      <w:r>
        <w:t xml:space="preserve">            type: string</w:t>
      </w:r>
    </w:p>
    <w:p w14:paraId="025032E6" w14:textId="77777777" w:rsidR="000C3F57" w:rsidRDefault="000C3F57" w:rsidP="000C3F57">
      <w:pPr>
        <w:pStyle w:val="PL"/>
      </w:pPr>
      <w:r>
        <w:t xml:space="preserve">          </w:t>
      </w:r>
      <w:proofErr w:type="spellStart"/>
      <w:r>
        <w:t>intentExpectations</w:t>
      </w:r>
      <w:proofErr w:type="spellEnd"/>
      <w:r>
        <w:t>:</w:t>
      </w:r>
    </w:p>
    <w:p w14:paraId="59BD62AB" w14:textId="77777777" w:rsidR="000C3F57" w:rsidRDefault="000C3F57" w:rsidP="000C3F57">
      <w:pPr>
        <w:pStyle w:val="PL"/>
      </w:pPr>
      <w:r>
        <w:t xml:space="preserve">            type: array</w:t>
      </w:r>
    </w:p>
    <w:p w14:paraId="517F0E0B" w14:textId="77777777" w:rsidR="000C3F57" w:rsidRDefault="000C3F57" w:rsidP="000C3F57">
      <w:pPr>
        <w:pStyle w:val="PL"/>
      </w:pPr>
      <w:r>
        <w:t xml:space="preserve">            items:</w:t>
      </w:r>
    </w:p>
    <w:p w14:paraId="124A9743" w14:textId="77777777" w:rsidR="000C3F57" w:rsidRDefault="000C3F57" w:rsidP="000C3F57">
      <w:pPr>
        <w:pStyle w:val="PL"/>
      </w:pPr>
      <w:r>
        <w:t xml:space="preserve">              type: object</w:t>
      </w:r>
    </w:p>
    <w:p w14:paraId="5299A1F5" w14:textId="77777777" w:rsidR="000C3F57" w:rsidRDefault="000C3F57" w:rsidP="000C3F57">
      <w:pPr>
        <w:pStyle w:val="PL"/>
      </w:pPr>
      <w:r>
        <w:t xml:space="preserve">              </w:t>
      </w:r>
      <w:proofErr w:type="spellStart"/>
      <w:r>
        <w:t>oneOf</w:t>
      </w:r>
      <w:proofErr w:type="spellEnd"/>
      <w:r>
        <w:t>:</w:t>
      </w:r>
    </w:p>
    <w:p w14:paraId="6AE70BD1" w14:textId="77777777" w:rsidR="000C3F57" w:rsidRDefault="000C3F57" w:rsidP="000C3F57">
      <w:pPr>
        <w:pStyle w:val="PL"/>
      </w:pPr>
      <w:r>
        <w:t xml:space="preserve">                - $ref: "#/components/schemas/IntentExpectation"</w:t>
      </w:r>
    </w:p>
    <w:p w14:paraId="3CBD4CA2" w14:textId="77777777" w:rsidR="000C3F57" w:rsidRDefault="000C3F57" w:rsidP="000C3F57">
      <w:pPr>
        <w:pStyle w:val="PL"/>
      </w:pPr>
      <w:r>
        <w:t xml:space="preserve">                - $ref: "TS28312_IntentExpectations.yaml#/components/schemas/RadioNetworkExpectation"</w:t>
      </w:r>
    </w:p>
    <w:p w14:paraId="4531B87F" w14:textId="77777777" w:rsidR="000C3F57" w:rsidRDefault="000C3F57" w:rsidP="000C3F57">
      <w:pPr>
        <w:pStyle w:val="PL"/>
        <w:rPr>
          <w:ins w:id="3" w:author="Jan Groenendijk"/>
        </w:rPr>
      </w:pPr>
      <w:ins w:id="4" w:author="Jan Groenendijk">
        <w:r>
          <w:t xml:space="preserve">                - $ref: "TS28312_IntentExpectations.yaml#/components/schemas/EdgeServiceSupportExpectation"                </w:t>
        </w:r>
      </w:ins>
    </w:p>
    <w:p w14:paraId="1F7FAB38" w14:textId="77777777" w:rsidR="000C3F57" w:rsidRDefault="000C3F57" w:rsidP="000C3F57">
      <w:pPr>
        <w:pStyle w:val="PL"/>
        <w:rPr>
          <w:del w:id="5" w:author="Jan Groenendijk"/>
        </w:rPr>
      </w:pPr>
      <w:del w:id="6" w:author="Jan Groenendijk">
        <w:r>
          <w:delText xml:space="preserve">                - $ref: "TS28312_IntentExpectations.yaml#/components/schemas/ServiceSupportExpectation"                </w:delText>
        </w:r>
      </w:del>
    </w:p>
    <w:p w14:paraId="7FD836F7" w14:textId="77777777" w:rsidR="000C3F57" w:rsidRDefault="000C3F57" w:rsidP="000C3F57">
      <w:pPr>
        <w:pStyle w:val="PL"/>
      </w:pPr>
      <w:r>
        <w:t xml:space="preserve">          </w:t>
      </w:r>
      <w:proofErr w:type="spellStart"/>
      <w:r>
        <w:t>intentContexts</w:t>
      </w:r>
      <w:proofErr w:type="spellEnd"/>
      <w:r>
        <w:t>:</w:t>
      </w:r>
    </w:p>
    <w:p w14:paraId="24C1A7B4" w14:textId="77777777" w:rsidR="000C3F57" w:rsidRDefault="000C3F57" w:rsidP="000C3F57">
      <w:pPr>
        <w:pStyle w:val="PL"/>
      </w:pPr>
      <w:r>
        <w:t xml:space="preserve">            type: array</w:t>
      </w:r>
    </w:p>
    <w:p w14:paraId="344B758A" w14:textId="77777777" w:rsidR="000C3F57" w:rsidRDefault="000C3F57" w:rsidP="000C3F57">
      <w:pPr>
        <w:pStyle w:val="PL"/>
      </w:pPr>
      <w:r>
        <w:t xml:space="preserve">            items:</w:t>
      </w:r>
    </w:p>
    <w:p w14:paraId="4DE8FE1B" w14:textId="77777777" w:rsidR="000C3F57" w:rsidRDefault="000C3F57" w:rsidP="000C3F57">
      <w:pPr>
        <w:pStyle w:val="PL"/>
      </w:pPr>
      <w:r>
        <w:t xml:space="preserve">              $ref: "#/components/schemas/</w:t>
      </w:r>
      <w:proofErr w:type="spellStart"/>
      <w:r>
        <w:t>IntentContext</w:t>
      </w:r>
      <w:proofErr w:type="spellEnd"/>
      <w:r>
        <w:t>"</w:t>
      </w:r>
    </w:p>
    <w:p w14:paraId="7E693CE1" w14:textId="77777777" w:rsidR="000C3F57" w:rsidRDefault="000C3F57" w:rsidP="000C3F57">
      <w:pPr>
        <w:pStyle w:val="PL"/>
      </w:pPr>
      <w:r>
        <w:t xml:space="preserve">          </w:t>
      </w:r>
      <w:proofErr w:type="spellStart"/>
      <w:r>
        <w:t>intentFulfilmentInfo</w:t>
      </w:r>
      <w:proofErr w:type="spellEnd"/>
      <w:r>
        <w:t>:</w:t>
      </w:r>
    </w:p>
    <w:p w14:paraId="2651733C" w14:textId="77777777" w:rsidR="000C3F57" w:rsidRDefault="000C3F57" w:rsidP="000C3F57">
      <w:pPr>
        <w:pStyle w:val="PL"/>
      </w:pPr>
      <w:r>
        <w:t xml:space="preserve">            $ref: "#/components/schemas/</w:t>
      </w:r>
      <w:proofErr w:type="spellStart"/>
      <w:r>
        <w:t>FulfilmentInfo</w:t>
      </w:r>
      <w:proofErr w:type="spellEnd"/>
      <w:r>
        <w:t>"</w:t>
      </w:r>
    </w:p>
    <w:p w14:paraId="1DBE8311" w14:textId="77777777" w:rsidR="000C3F57" w:rsidRDefault="000C3F57" w:rsidP="000C3F57">
      <w:pPr>
        <w:pStyle w:val="PL"/>
      </w:pPr>
      <w:r>
        <w:t xml:space="preserve">   #-------Definition of generic IOCs ----------#  </w:t>
      </w:r>
    </w:p>
    <w:p w14:paraId="30B6D47B" w14:textId="77777777" w:rsidR="000C3F57" w:rsidRDefault="000C3F57" w:rsidP="000C3F57">
      <w:pPr>
        <w:pStyle w:val="PL"/>
      </w:pPr>
    </w:p>
    <w:p w14:paraId="71023A16" w14:textId="77777777" w:rsidR="000C3F57" w:rsidRDefault="000C3F57" w:rsidP="000C3F57">
      <w:pPr>
        <w:pStyle w:val="PL"/>
      </w:pPr>
      <w:r>
        <w:t xml:space="preserve">   #-------Definition of the generic IntentExpectation dataType ----------#    </w:t>
      </w:r>
    </w:p>
    <w:p w14:paraId="7D7B622A" w14:textId="77777777" w:rsidR="000C3F57" w:rsidRDefault="000C3F57" w:rsidP="000C3F57">
      <w:pPr>
        <w:pStyle w:val="PL"/>
      </w:pPr>
      <w:r>
        <w:t xml:space="preserve">    IntentExpectation:</w:t>
      </w:r>
    </w:p>
    <w:p w14:paraId="0171CEFC" w14:textId="77777777" w:rsidR="000C3F57" w:rsidRDefault="000C3F57" w:rsidP="000C3F57">
      <w:pPr>
        <w:pStyle w:val="PL"/>
      </w:pPr>
      <w:r>
        <w:t xml:space="preserve">      description: &gt;-</w:t>
      </w:r>
    </w:p>
    <w:p w14:paraId="061E586A" w14:textId="77777777" w:rsidR="000C3F57" w:rsidRDefault="000C3F57" w:rsidP="000C3F57">
      <w:pPr>
        <w:pStyle w:val="PL"/>
      </w:pPr>
      <w:r>
        <w:t xml:space="preserve">        This data type is the "IntentExpectation" data type without specialisations</w:t>
      </w:r>
    </w:p>
    <w:p w14:paraId="55329D32" w14:textId="77777777" w:rsidR="000C3F57" w:rsidRDefault="000C3F57" w:rsidP="000C3F57">
      <w:pPr>
        <w:pStyle w:val="PL"/>
      </w:pPr>
      <w:r>
        <w:t xml:space="preserve">      type: object</w:t>
      </w:r>
    </w:p>
    <w:p w14:paraId="11C55F77" w14:textId="77777777" w:rsidR="000C3F57" w:rsidRDefault="000C3F57" w:rsidP="000C3F57">
      <w:pPr>
        <w:pStyle w:val="PL"/>
      </w:pPr>
      <w:r>
        <w:t xml:space="preserve">      properties:</w:t>
      </w:r>
    </w:p>
    <w:p w14:paraId="5BEC19B7" w14:textId="77777777" w:rsidR="000C3F57" w:rsidRDefault="000C3F57" w:rsidP="000C3F57">
      <w:pPr>
        <w:pStyle w:val="PL"/>
      </w:pPr>
      <w:r>
        <w:t xml:space="preserve">        </w:t>
      </w:r>
      <w:proofErr w:type="spellStart"/>
      <w:r>
        <w:t>expectationId</w:t>
      </w:r>
      <w:proofErr w:type="spellEnd"/>
      <w:r>
        <w:t>:</w:t>
      </w:r>
    </w:p>
    <w:p w14:paraId="0BA3783F" w14:textId="77777777" w:rsidR="000C3F57" w:rsidRDefault="000C3F57" w:rsidP="000C3F57">
      <w:pPr>
        <w:pStyle w:val="PL"/>
      </w:pPr>
      <w:r>
        <w:t xml:space="preserve">          type: string</w:t>
      </w:r>
    </w:p>
    <w:p w14:paraId="1948B88B" w14:textId="77777777" w:rsidR="000C3F57" w:rsidRDefault="000C3F57" w:rsidP="000C3F57">
      <w:pPr>
        <w:pStyle w:val="PL"/>
      </w:pPr>
      <w:r>
        <w:t xml:space="preserve">        </w:t>
      </w:r>
      <w:proofErr w:type="spellStart"/>
      <w:r>
        <w:t>expectationVerb</w:t>
      </w:r>
      <w:proofErr w:type="spellEnd"/>
      <w:r>
        <w:t>:</w:t>
      </w:r>
    </w:p>
    <w:p w14:paraId="15DC740E" w14:textId="77777777" w:rsidR="000C3F57" w:rsidRDefault="000C3F57" w:rsidP="000C3F57">
      <w:pPr>
        <w:pStyle w:val="PL"/>
      </w:pPr>
      <w:r>
        <w:t xml:space="preserve">           $ref: "#/components/schemas/</w:t>
      </w:r>
      <w:proofErr w:type="spellStart"/>
      <w:r>
        <w:t>ExpectationVerb</w:t>
      </w:r>
      <w:proofErr w:type="spellEnd"/>
      <w:r>
        <w:t>"</w:t>
      </w:r>
    </w:p>
    <w:p w14:paraId="455D0278" w14:textId="77777777" w:rsidR="000C3F57" w:rsidRDefault="000C3F57" w:rsidP="000C3F57">
      <w:pPr>
        <w:pStyle w:val="PL"/>
      </w:pPr>
      <w:r>
        <w:t xml:space="preserve">        </w:t>
      </w:r>
      <w:proofErr w:type="spellStart"/>
      <w:r>
        <w:t>expectationObjects</w:t>
      </w:r>
      <w:proofErr w:type="spellEnd"/>
      <w:r>
        <w:t>:</w:t>
      </w:r>
    </w:p>
    <w:p w14:paraId="1C349714" w14:textId="77777777" w:rsidR="000C3F57" w:rsidRDefault="000C3F57" w:rsidP="000C3F57">
      <w:pPr>
        <w:pStyle w:val="PL"/>
      </w:pPr>
      <w:r>
        <w:t xml:space="preserve">          type: array</w:t>
      </w:r>
    </w:p>
    <w:p w14:paraId="289499CE" w14:textId="77777777" w:rsidR="000C3F57" w:rsidRDefault="000C3F57" w:rsidP="000C3F57">
      <w:pPr>
        <w:pStyle w:val="PL"/>
      </w:pPr>
      <w:r>
        <w:t xml:space="preserve">          items:</w:t>
      </w:r>
    </w:p>
    <w:p w14:paraId="67DD4EDF" w14:textId="77777777" w:rsidR="000C3F57" w:rsidRDefault="000C3F57" w:rsidP="000C3F57">
      <w:pPr>
        <w:pStyle w:val="PL"/>
      </w:pPr>
      <w:r>
        <w:lastRenderedPageBreak/>
        <w:t xml:space="preserve">            $ref: "#/components/schemas/ExpectationObject"</w:t>
      </w:r>
    </w:p>
    <w:p w14:paraId="3027B574" w14:textId="77777777" w:rsidR="000C3F57" w:rsidRDefault="000C3F57" w:rsidP="000C3F57">
      <w:pPr>
        <w:pStyle w:val="PL"/>
      </w:pPr>
      <w:r>
        <w:t xml:space="preserve">        expectationTargets:</w:t>
      </w:r>
    </w:p>
    <w:p w14:paraId="7E68E0F4" w14:textId="77777777" w:rsidR="000C3F57" w:rsidRDefault="000C3F57" w:rsidP="000C3F57">
      <w:pPr>
        <w:pStyle w:val="PL"/>
      </w:pPr>
      <w:r>
        <w:t xml:space="preserve">          type: array</w:t>
      </w:r>
    </w:p>
    <w:p w14:paraId="188AEB3A" w14:textId="77777777" w:rsidR="000C3F57" w:rsidRDefault="000C3F57" w:rsidP="000C3F57">
      <w:pPr>
        <w:pStyle w:val="PL"/>
      </w:pPr>
      <w:r>
        <w:t xml:space="preserve">          items:</w:t>
      </w:r>
    </w:p>
    <w:p w14:paraId="246EC9D8" w14:textId="77777777" w:rsidR="000C3F57" w:rsidRDefault="000C3F57" w:rsidP="000C3F57">
      <w:pPr>
        <w:pStyle w:val="PL"/>
      </w:pPr>
      <w:r>
        <w:t xml:space="preserve">            $ref: "#/components/schemas/ExpectationTarget"</w:t>
      </w:r>
    </w:p>
    <w:p w14:paraId="494218AB" w14:textId="77777777" w:rsidR="000C3F57" w:rsidRDefault="000C3F57" w:rsidP="000C3F57">
      <w:pPr>
        <w:pStyle w:val="PL"/>
      </w:pPr>
      <w:r>
        <w:t xml:space="preserve">        expectationContexts:</w:t>
      </w:r>
    </w:p>
    <w:p w14:paraId="07B9309D" w14:textId="77777777" w:rsidR="000C3F57" w:rsidRDefault="000C3F57" w:rsidP="000C3F57">
      <w:pPr>
        <w:pStyle w:val="PL"/>
      </w:pPr>
      <w:r>
        <w:t xml:space="preserve">          type: array</w:t>
      </w:r>
    </w:p>
    <w:p w14:paraId="668ABE5D" w14:textId="77777777" w:rsidR="000C3F57" w:rsidRDefault="000C3F57" w:rsidP="000C3F57">
      <w:pPr>
        <w:pStyle w:val="PL"/>
      </w:pPr>
      <w:r>
        <w:t xml:space="preserve">          items:</w:t>
      </w:r>
    </w:p>
    <w:p w14:paraId="73B5F2FD" w14:textId="77777777" w:rsidR="000C3F57" w:rsidRDefault="000C3F57" w:rsidP="000C3F57">
      <w:pPr>
        <w:pStyle w:val="PL"/>
      </w:pPr>
      <w:r>
        <w:t xml:space="preserve">            $ref: "#/components/schemas/ExpectationContext"</w:t>
      </w:r>
    </w:p>
    <w:p w14:paraId="2637C1C2" w14:textId="77777777" w:rsidR="000C3F57" w:rsidRDefault="000C3F57" w:rsidP="000C3F57">
      <w:pPr>
        <w:pStyle w:val="PL"/>
      </w:pPr>
      <w:r>
        <w:t xml:space="preserve">        </w:t>
      </w:r>
      <w:proofErr w:type="spellStart"/>
      <w:r>
        <w:t>expectationfulfilmentInfo</w:t>
      </w:r>
      <w:proofErr w:type="spellEnd"/>
      <w:r>
        <w:t>:</w:t>
      </w:r>
    </w:p>
    <w:p w14:paraId="4410EE0B" w14:textId="77777777" w:rsidR="000C3F57" w:rsidRDefault="000C3F57" w:rsidP="000C3F57">
      <w:pPr>
        <w:pStyle w:val="PL"/>
      </w:pPr>
      <w:r>
        <w:t xml:space="preserve">            $ref: "#/components/schemas/</w:t>
      </w:r>
      <w:proofErr w:type="spellStart"/>
      <w:r>
        <w:t>FulfilmentInfo</w:t>
      </w:r>
      <w:proofErr w:type="spellEnd"/>
      <w:r>
        <w:t xml:space="preserve">" </w:t>
      </w:r>
    </w:p>
    <w:p w14:paraId="5888E92C" w14:textId="77777777" w:rsidR="000C3F57" w:rsidRDefault="000C3F57" w:rsidP="000C3F57">
      <w:pPr>
        <w:pStyle w:val="PL"/>
      </w:pPr>
      <w:r>
        <w:t xml:space="preserve">      required:</w:t>
      </w:r>
    </w:p>
    <w:p w14:paraId="17661A46" w14:textId="77777777" w:rsidR="000C3F57" w:rsidRDefault="000C3F57" w:rsidP="000C3F57">
      <w:pPr>
        <w:pStyle w:val="PL"/>
      </w:pPr>
      <w:r>
        <w:t xml:space="preserve">        - </w:t>
      </w:r>
      <w:proofErr w:type="spellStart"/>
      <w:r>
        <w:t>expectationId</w:t>
      </w:r>
      <w:proofErr w:type="spellEnd"/>
    </w:p>
    <w:p w14:paraId="430AA860" w14:textId="77777777" w:rsidR="000C3F57" w:rsidRDefault="000C3F57" w:rsidP="000C3F57">
      <w:pPr>
        <w:pStyle w:val="PL"/>
      </w:pPr>
      <w:r>
        <w:t xml:space="preserve">   #-------Definition of the generic IntentExpectation dataType ----------#    </w:t>
      </w:r>
    </w:p>
    <w:p w14:paraId="0AEA4684" w14:textId="77777777" w:rsidR="000C3F57" w:rsidRDefault="000C3F57" w:rsidP="000C3F57">
      <w:pPr>
        <w:pStyle w:val="PL"/>
      </w:pPr>
    </w:p>
    <w:p w14:paraId="589FEF0C" w14:textId="77777777" w:rsidR="000C3F57" w:rsidRDefault="000C3F57" w:rsidP="000C3F57">
      <w:pPr>
        <w:pStyle w:val="PL"/>
      </w:pPr>
      <w:r>
        <w:t xml:space="preserve">   #-------Definition of the generic ExpectationObject dataType ----------#    </w:t>
      </w:r>
    </w:p>
    <w:p w14:paraId="0AA288F0" w14:textId="77777777" w:rsidR="000C3F57" w:rsidRDefault="000C3F57" w:rsidP="000C3F57">
      <w:pPr>
        <w:pStyle w:val="PL"/>
      </w:pPr>
      <w:r>
        <w:t xml:space="preserve">    ExpectationObject:</w:t>
      </w:r>
    </w:p>
    <w:p w14:paraId="186C100B" w14:textId="77777777" w:rsidR="000C3F57" w:rsidRDefault="000C3F57" w:rsidP="000C3F57">
      <w:pPr>
        <w:pStyle w:val="PL"/>
      </w:pPr>
      <w:r>
        <w:t xml:space="preserve">      description: &gt;-</w:t>
      </w:r>
    </w:p>
    <w:p w14:paraId="04B039F6" w14:textId="77777777" w:rsidR="000C3F57" w:rsidRDefault="000C3F57" w:rsidP="000C3F57">
      <w:pPr>
        <w:pStyle w:val="PL"/>
      </w:pPr>
      <w:r>
        <w:t xml:space="preserve">        This data type is the "ExpectationObject" data type without specialisations</w:t>
      </w:r>
    </w:p>
    <w:p w14:paraId="77AC3C2D" w14:textId="77777777" w:rsidR="000C3F57" w:rsidRDefault="000C3F57" w:rsidP="000C3F57">
      <w:pPr>
        <w:pStyle w:val="PL"/>
      </w:pPr>
      <w:r>
        <w:t xml:space="preserve">      type: object</w:t>
      </w:r>
    </w:p>
    <w:p w14:paraId="258D71D3" w14:textId="77777777" w:rsidR="000C3F57" w:rsidRDefault="000C3F57" w:rsidP="000C3F57">
      <w:pPr>
        <w:pStyle w:val="PL"/>
      </w:pPr>
      <w:r>
        <w:t xml:space="preserve">      properties:</w:t>
      </w:r>
    </w:p>
    <w:p w14:paraId="3E547FA6" w14:textId="77777777" w:rsidR="000C3F57" w:rsidRDefault="000C3F57" w:rsidP="000C3F57">
      <w:pPr>
        <w:pStyle w:val="PL"/>
      </w:pPr>
      <w:r>
        <w:t xml:space="preserve">        </w:t>
      </w:r>
      <w:proofErr w:type="spellStart"/>
      <w:r>
        <w:t>objectType</w:t>
      </w:r>
      <w:proofErr w:type="spellEnd"/>
      <w:r>
        <w:t>:</w:t>
      </w:r>
    </w:p>
    <w:p w14:paraId="4AB1CE88" w14:textId="77777777" w:rsidR="000C3F57" w:rsidRDefault="000C3F57" w:rsidP="000C3F57">
      <w:pPr>
        <w:pStyle w:val="PL"/>
      </w:pPr>
      <w:r>
        <w:t xml:space="preserve">          type: string</w:t>
      </w:r>
    </w:p>
    <w:p w14:paraId="224D1F55" w14:textId="77777777" w:rsidR="000C3F57" w:rsidRDefault="000C3F57" w:rsidP="000C3F57">
      <w:pPr>
        <w:pStyle w:val="PL"/>
      </w:pPr>
      <w:r>
        <w:t xml:space="preserve">          </w:t>
      </w:r>
      <w:proofErr w:type="spellStart"/>
      <w:r>
        <w:t>enum</w:t>
      </w:r>
      <w:proofErr w:type="spellEnd"/>
      <w:r>
        <w:t>:</w:t>
      </w:r>
    </w:p>
    <w:p w14:paraId="03B7D740" w14:textId="77777777" w:rsidR="000C3F57" w:rsidRDefault="000C3F57" w:rsidP="000C3F57">
      <w:pPr>
        <w:pStyle w:val="PL"/>
      </w:pPr>
      <w:r>
        <w:t xml:space="preserve">            - </w:t>
      </w:r>
      <w:proofErr w:type="spellStart"/>
      <w:r>
        <w:t>RAN_SubNetwork</w:t>
      </w:r>
      <w:proofErr w:type="spellEnd"/>
      <w:r>
        <w:t xml:space="preserve">  #value for Radio Network Expectation--#</w:t>
      </w:r>
    </w:p>
    <w:p w14:paraId="3EC95DC9" w14:textId="77777777" w:rsidR="000C3F57" w:rsidRDefault="000C3F57" w:rsidP="000C3F57">
      <w:pPr>
        <w:pStyle w:val="PL"/>
        <w:rPr>
          <w:ins w:id="7" w:author="Jan Groenendijk"/>
        </w:rPr>
      </w:pPr>
      <w:ins w:id="8" w:author="Jan Groenendijk">
        <w:r>
          <w:t xml:space="preserve">            - </w:t>
        </w:r>
        <w:proofErr w:type="spellStart"/>
        <w:r>
          <w:t>Edge_Service_Support</w:t>
        </w:r>
        <w:proofErr w:type="spellEnd"/>
        <w:r>
          <w:t xml:space="preserve">  #value for Edge Service Support Expectation--#</w:t>
        </w:r>
      </w:ins>
    </w:p>
    <w:p w14:paraId="4E1FAFF3" w14:textId="77777777" w:rsidR="000C3F57" w:rsidRDefault="000C3F57" w:rsidP="000C3F57">
      <w:pPr>
        <w:pStyle w:val="PL"/>
        <w:rPr>
          <w:del w:id="9" w:author="Jan Groenendijk"/>
        </w:rPr>
      </w:pPr>
      <w:del w:id="10" w:author="Jan Groenendijk">
        <w:r>
          <w:delText xml:space="preserve">            - Service_Support  #value for Service Support Expectation--#</w:delText>
        </w:r>
      </w:del>
    </w:p>
    <w:p w14:paraId="30ADE581" w14:textId="77777777" w:rsidR="000C3F57" w:rsidRDefault="000C3F57" w:rsidP="000C3F57">
      <w:pPr>
        <w:pStyle w:val="PL"/>
      </w:pPr>
      <w:r>
        <w:t xml:space="preserve">            - TBD    #-This will be added based on defined scenario </w:t>
      </w:r>
      <w:proofErr w:type="spellStart"/>
      <w:r>
        <w:t>specfic</w:t>
      </w:r>
      <w:proofErr w:type="spellEnd"/>
      <w:r>
        <w:t xml:space="preserve"> intent expectation-#</w:t>
      </w:r>
    </w:p>
    <w:p w14:paraId="1A4A52BE" w14:textId="77777777" w:rsidR="000C3F57" w:rsidRDefault="000C3F57" w:rsidP="000C3F57">
      <w:pPr>
        <w:pStyle w:val="PL"/>
      </w:pPr>
      <w:r>
        <w:t xml:space="preserve">        </w:t>
      </w:r>
      <w:proofErr w:type="spellStart"/>
      <w:r>
        <w:t>objectInstance</w:t>
      </w:r>
      <w:proofErr w:type="spellEnd"/>
      <w:r>
        <w:t>:</w:t>
      </w:r>
    </w:p>
    <w:p w14:paraId="30550470" w14:textId="77777777" w:rsidR="000C3F57" w:rsidRDefault="000C3F57" w:rsidP="000C3F57">
      <w:pPr>
        <w:pStyle w:val="PL"/>
      </w:pPr>
      <w:r>
        <w:t xml:space="preserve">          $ref: "TS28623_ComDefs.yaml#/components/schemas/</w:t>
      </w:r>
      <w:proofErr w:type="spellStart"/>
      <w:r>
        <w:t>Dn</w:t>
      </w:r>
      <w:proofErr w:type="spellEnd"/>
      <w:r>
        <w:t>"</w:t>
      </w:r>
    </w:p>
    <w:p w14:paraId="4898061E" w14:textId="77777777" w:rsidR="000C3F57" w:rsidRDefault="000C3F57" w:rsidP="000C3F57">
      <w:pPr>
        <w:pStyle w:val="PL"/>
      </w:pPr>
      <w:r>
        <w:t xml:space="preserve">        </w:t>
      </w:r>
      <w:proofErr w:type="spellStart"/>
      <w:r>
        <w:t>objectContexts</w:t>
      </w:r>
      <w:proofErr w:type="spellEnd"/>
      <w:r>
        <w:t>:</w:t>
      </w:r>
    </w:p>
    <w:p w14:paraId="0B2F870A" w14:textId="77777777" w:rsidR="000C3F57" w:rsidRDefault="000C3F57" w:rsidP="000C3F57">
      <w:pPr>
        <w:pStyle w:val="PL"/>
      </w:pPr>
      <w:r>
        <w:t xml:space="preserve">          type: array</w:t>
      </w:r>
    </w:p>
    <w:p w14:paraId="395C51D1" w14:textId="77777777" w:rsidR="000C3F57" w:rsidRDefault="000C3F57" w:rsidP="000C3F57">
      <w:pPr>
        <w:pStyle w:val="PL"/>
      </w:pPr>
      <w:r>
        <w:t xml:space="preserve">          items:</w:t>
      </w:r>
    </w:p>
    <w:p w14:paraId="25BB87D5" w14:textId="77777777" w:rsidR="000C3F57" w:rsidRDefault="000C3F57" w:rsidP="000C3F57">
      <w:pPr>
        <w:pStyle w:val="PL"/>
      </w:pPr>
      <w:r>
        <w:t xml:space="preserve">            $ref: "#/components/schemas/ObjectContext"           </w:t>
      </w:r>
    </w:p>
    <w:p w14:paraId="2656C61B" w14:textId="77777777" w:rsidR="000C3F57" w:rsidRDefault="000C3F57" w:rsidP="000C3F57">
      <w:pPr>
        <w:pStyle w:val="PL"/>
      </w:pPr>
    </w:p>
    <w:p w14:paraId="69FAB779" w14:textId="77777777" w:rsidR="000C3F57" w:rsidRDefault="000C3F57" w:rsidP="000C3F57">
      <w:pPr>
        <w:pStyle w:val="PL"/>
      </w:pPr>
      <w:r>
        <w:t xml:space="preserve">   #-------Definition of the generic ExpectationObject dataType ----------#    </w:t>
      </w:r>
    </w:p>
    <w:p w14:paraId="525D899A" w14:textId="77777777" w:rsidR="000C3F57" w:rsidRDefault="000C3F57" w:rsidP="000C3F57">
      <w:pPr>
        <w:pStyle w:val="PL"/>
      </w:pPr>
    </w:p>
    <w:p w14:paraId="6974C151" w14:textId="77777777" w:rsidR="000C3F57" w:rsidRDefault="000C3F57" w:rsidP="000C3F57">
      <w:pPr>
        <w:pStyle w:val="PL"/>
      </w:pPr>
      <w:r>
        <w:t xml:space="preserve">   #-------Definition of the generic dataType --------------#    </w:t>
      </w:r>
    </w:p>
    <w:p w14:paraId="3F29419A" w14:textId="77777777" w:rsidR="000C3F57" w:rsidRDefault="000C3F57" w:rsidP="000C3F57">
      <w:pPr>
        <w:pStyle w:val="PL"/>
      </w:pPr>
      <w:r>
        <w:t xml:space="preserve">    Condition:</w:t>
      </w:r>
    </w:p>
    <w:p w14:paraId="2CC6907B" w14:textId="77777777" w:rsidR="000C3F57" w:rsidRDefault="000C3F57" w:rsidP="000C3F57">
      <w:pPr>
        <w:pStyle w:val="PL"/>
      </w:pPr>
      <w:r>
        <w:t xml:space="preserve">      type: string</w:t>
      </w:r>
    </w:p>
    <w:p w14:paraId="58A188DD" w14:textId="77777777" w:rsidR="000C3F57" w:rsidRDefault="000C3F57" w:rsidP="000C3F57">
      <w:pPr>
        <w:pStyle w:val="PL"/>
      </w:pPr>
      <w:r>
        <w:t xml:space="preserve">      </w:t>
      </w:r>
      <w:proofErr w:type="spellStart"/>
      <w:r>
        <w:t>enum</w:t>
      </w:r>
      <w:proofErr w:type="spellEnd"/>
      <w:r>
        <w:t>:</w:t>
      </w:r>
    </w:p>
    <w:p w14:paraId="480C5961" w14:textId="77777777" w:rsidR="000C3F57" w:rsidRDefault="000C3F57" w:rsidP="000C3F57">
      <w:pPr>
        <w:pStyle w:val="PL"/>
      </w:pPr>
      <w:r>
        <w:t xml:space="preserve">        - IS_EQUAL_TO</w:t>
      </w:r>
    </w:p>
    <w:p w14:paraId="1CCDC8F0" w14:textId="77777777" w:rsidR="000C3F57" w:rsidRDefault="000C3F57" w:rsidP="000C3F57">
      <w:pPr>
        <w:pStyle w:val="PL"/>
      </w:pPr>
      <w:r>
        <w:t xml:space="preserve">        - IS_LESS_THAN</w:t>
      </w:r>
    </w:p>
    <w:p w14:paraId="1DA26BD7" w14:textId="77777777" w:rsidR="000C3F57" w:rsidRDefault="000C3F57" w:rsidP="000C3F57">
      <w:pPr>
        <w:pStyle w:val="PL"/>
      </w:pPr>
      <w:r>
        <w:t xml:space="preserve">        - IS_GREATER_THAN</w:t>
      </w:r>
    </w:p>
    <w:p w14:paraId="7B0FE9F9" w14:textId="77777777" w:rsidR="000C3F57" w:rsidRDefault="000C3F57" w:rsidP="000C3F57">
      <w:pPr>
        <w:pStyle w:val="PL"/>
      </w:pPr>
      <w:r>
        <w:t xml:space="preserve">        - IS_WITHIN_RANGE</w:t>
      </w:r>
    </w:p>
    <w:p w14:paraId="2C8FF19D" w14:textId="77777777" w:rsidR="000C3F57" w:rsidRDefault="000C3F57" w:rsidP="000C3F57">
      <w:pPr>
        <w:pStyle w:val="PL"/>
      </w:pPr>
      <w:r>
        <w:t xml:space="preserve">        - IS_OUTSIDE_RANGE</w:t>
      </w:r>
    </w:p>
    <w:p w14:paraId="2934ED20" w14:textId="77777777" w:rsidR="000C3F57" w:rsidRDefault="000C3F57" w:rsidP="000C3F57">
      <w:pPr>
        <w:pStyle w:val="PL"/>
      </w:pPr>
      <w:r>
        <w:t xml:space="preserve">        - IS_ONE_OF</w:t>
      </w:r>
    </w:p>
    <w:p w14:paraId="6E79BD56" w14:textId="77777777" w:rsidR="000C3F57" w:rsidRDefault="000C3F57" w:rsidP="000C3F57">
      <w:pPr>
        <w:pStyle w:val="PL"/>
      </w:pPr>
      <w:r>
        <w:t xml:space="preserve">        - IS_NOT_ONE_OF</w:t>
      </w:r>
    </w:p>
    <w:p w14:paraId="4F618ED7" w14:textId="77777777" w:rsidR="000C3F57" w:rsidRDefault="000C3F57" w:rsidP="000C3F57">
      <w:pPr>
        <w:pStyle w:val="PL"/>
      </w:pPr>
      <w:r>
        <w:t xml:space="preserve">        - IS_EQUAL_TO_OR_LESS_THAN</w:t>
      </w:r>
    </w:p>
    <w:p w14:paraId="6CB1BF05" w14:textId="77777777" w:rsidR="000C3F57" w:rsidRDefault="000C3F57" w:rsidP="000C3F57">
      <w:pPr>
        <w:pStyle w:val="PL"/>
      </w:pPr>
      <w:r>
        <w:t xml:space="preserve">        - IS_EQUAL_TO_OR_GREATER_THAN</w:t>
      </w:r>
    </w:p>
    <w:p w14:paraId="79FA18C0" w14:textId="77777777" w:rsidR="000C3F57" w:rsidRDefault="000C3F57" w:rsidP="000C3F57">
      <w:pPr>
        <w:pStyle w:val="PL"/>
      </w:pPr>
      <w:r>
        <w:t xml:space="preserve">        - IS_ALL_OF        </w:t>
      </w:r>
    </w:p>
    <w:p w14:paraId="0A947A5C" w14:textId="77777777" w:rsidR="000C3F57" w:rsidRDefault="000C3F57" w:rsidP="000C3F57">
      <w:pPr>
        <w:pStyle w:val="PL"/>
      </w:pPr>
      <w:r>
        <w:t xml:space="preserve">    </w:t>
      </w:r>
      <w:proofErr w:type="spellStart"/>
      <w:r>
        <w:t>FulfilStatus</w:t>
      </w:r>
      <w:proofErr w:type="spellEnd"/>
      <w:r>
        <w:t>:</w:t>
      </w:r>
    </w:p>
    <w:p w14:paraId="7D26D197" w14:textId="77777777" w:rsidR="000C3F57" w:rsidRDefault="000C3F57" w:rsidP="000C3F57">
      <w:pPr>
        <w:pStyle w:val="PL"/>
      </w:pPr>
      <w:r>
        <w:t xml:space="preserve">      type: string</w:t>
      </w:r>
    </w:p>
    <w:p w14:paraId="55439A92" w14:textId="77777777" w:rsidR="000C3F57" w:rsidRDefault="000C3F57" w:rsidP="000C3F57">
      <w:pPr>
        <w:pStyle w:val="PL"/>
      </w:pPr>
      <w:r>
        <w:t xml:space="preserve">      </w:t>
      </w:r>
      <w:proofErr w:type="spellStart"/>
      <w:r>
        <w:t>readOnly</w:t>
      </w:r>
      <w:proofErr w:type="spellEnd"/>
      <w:r>
        <w:t xml:space="preserve">: true      </w:t>
      </w:r>
    </w:p>
    <w:p w14:paraId="1D8DB1AD" w14:textId="77777777" w:rsidR="000C3F57" w:rsidRDefault="000C3F57" w:rsidP="000C3F57">
      <w:pPr>
        <w:pStyle w:val="PL"/>
      </w:pPr>
      <w:r>
        <w:t xml:space="preserve">      </w:t>
      </w:r>
      <w:proofErr w:type="spellStart"/>
      <w:r>
        <w:t>enum</w:t>
      </w:r>
      <w:proofErr w:type="spellEnd"/>
      <w:r>
        <w:t>:</w:t>
      </w:r>
    </w:p>
    <w:p w14:paraId="5FE5FD22" w14:textId="77777777" w:rsidR="000C3F57" w:rsidRDefault="000C3F57" w:rsidP="000C3F57">
      <w:pPr>
        <w:pStyle w:val="PL"/>
      </w:pPr>
      <w:r>
        <w:t xml:space="preserve">          - FULFILLED</w:t>
      </w:r>
    </w:p>
    <w:p w14:paraId="152CDF8A" w14:textId="77777777" w:rsidR="000C3F57" w:rsidRDefault="000C3F57" w:rsidP="000C3F57">
      <w:pPr>
        <w:pStyle w:val="PL"/>
      </w:pPr>
      <w:r>
        <w:t xml:space="preserve">          - NOT_FULFILLED</w:t>
      </w:r>
    </w:p>
    <w:p w14:paraId="758870F8" w14:textId="77777777" w:rsidR="000C3F57" w:rsidRDefault="000C3F57" w:rsidP="000C3F57">
      <w:pPr>
        <w:pStyle w:val="PL"/>
      </w:pPr>
      <w:r>
        <w:t xml:space="preserve">    </w:t>
      </w:r>
      <w:proofErr w:type="spellStart"/>
      <w:r>
        <w:t>NotFulfilledState</w:t>
      </w:r>
      <w:proofErr w:type="spellEnd"/>
      <w:r>
        <w:t>:</w:t>
      </w:r>
    </w:p>
    <w:p w14:paraId="0E62D102" w14:textId="77777777" w:rsidR="000C3F57" w:rsidRDefault="000C3F57" w:rsidP="000C3F57">
      <w:pPr>
        <w:pStyle w:val="PL"/>
      </w:pPr>
      <w:r>
        <w:t xml:space="preserve">      type: string</w:t>
      </w:r>
    </w:p>
    <w:p w14:paraId="7FF8F764" w14:textId="77777777" w:rsidR="000C3F57" w:rsidRDefault="000C3F57" w:rsidP="000C3F57">
      <w:pPr>
        <w:pStyle w:val="PL"/>
      </w:pPr>
      <w:r>
        <w:t xml:space="preserve">      </w:t>
      </w:r>
      <w:proofErr w:type="spellStart"/>
      <w:r>
        <w:t>readOnly</w:t>
      </w:r>
      <w:proofErr w:type="spellEnd"/>
      <w:r>
        <w:t xml:space="preserve">: true      </w:t>
      </w:r>
    </w:p>
    <w:p w14:paraId="0D37A3FA" w14:textId="77777777" w:rsidR="000C3F57" w:rsidRDefault="000C3F57" w:rsidP="000C3F57">
      <w:pPr>
        <w:pStyle w:val="PL"/>
      </w:pPr>
      <w:r>
        <w:t xml:space="preserve">      </w:t>
      </w:r>
      <w:proofErr w:type="spellStart"/>
      <w:r>
        <w:t>enum</w:t>
      </w:r>
      <w:proofErr w:type="spellEnd"/>
      <w:r>
        <w:t>:</w:t>
      </w:r>
    </w:p>
    <w:p w14:paraId="2A9A6FFC" w14:textId="77777777" w:rsidR="000C3F57" w:rsidRDefault="000C3F57" w:rsidP="000C3F57">
      <w:pPr>
        <w:pStyle w:val="PL"/>
      </w:pPr>
      <w:r>
        <w:t xml:space="preserve">          - ACKNOWLEDGED</w:t>
      </w:r>
    </w:p>
    <w:p w14:paraId="01C6D8F0" w14:textId="77777777" w:rsidR="000C3F57" w:rsidRDefault="000C3F57" w:rsidP="000C3F57">
      <w:pPr>
        <w:pStyle w:val="PL"/>
      </w:pPr>
      <w:r>
        <w:t xml:space="preserve">          - COMPLIANT</w:t>
      </w:r>
    </w:p>
    <w:p w14:paraId="447D201E" w14:textId="77777777" w:rsidR="000C3F57" w:rsidRDefault="000C3F57" w:rsidP="000C3F57">
      <w:pPr>
        <w:pStyle w:val="PL"/>
      </w:pPr>
      <w:r>
        <w:t xml:space="preserve">          - DEGRADED</w:t>
      </w:r>
    </w:p>
    <w:p w14:paraId="0F45E9D5" w14:textId="77777777" w:rsidR="000C3F57" w:rsidRDefault="000C3F57" w:rsidP="000C3F57">
      <w:pPr>
        <w:pStyle w:val="PL"/>
      </w:pPr>
      <w:r>
        <w:t xml:space="preserve">          - SUSPENDED</w:t>
      </w:r>
    </w:p>
    <w:p w14:paraId="08284D13" w14:textId="77777777" w:rsidR="000C3F57" w:rsidRDefault="000C3F57" w:rsidP="000C3F57">
      <w:pPr>
        <w:pStyle w:val="PL"/>
      </w:pPr>
      <w:r>
        <w:t xml:space="preserve">          - TERMINATED</w:t>
      </w:r>
    </w:p>
    <w:p w14:paraId="0D218A54" w14:textId="77777777" w:rsidR="000C3F57" w:rsidRDefault="000C3F57" w:rsidP="000C3F57">
      <w:pPr>
        <w:pStyle w:val="PL"/>
      </w:pPr>
      <w:r>
        <w:t xml:space="preserve">          - FULFILMENTFAILED</w:t>
      </w:r>
    </w:p>
    <w:p w14:paraId="5AC46360" w14:textId="77777777" w:rsidR="000C3F57" w:rsidRDefault="000C3F57" w:rsidP="000C3F57">
      <w:pPr>
        <w:pStyle w:val="PL"/>
      </w:pPr>
      <w:r>
        <w:t xml:space="preserve">    </w:t>
      </w:r>
      <w:proofErr w:type="spellStart"/>
      <w:r>
        <w:t>FulfilmentInfo</w:t>
      </w:r>
      <w:proofErr w:type="spellEnd"/>
      <w:r>
        <w:t>:</w:t>
      </w:r>
    </w:p>
    <w:p w14:paraId="3B252FD2" w14:textId="77777777" w:rsidR="000C3F57" w:rsidRDefault="000C3F57" w:rsidP="000C3F57">
      <w:pPr>
        <w:pStyle w:val="PL"/>
      </w:pPr>
      <w:r>
        <w:t xml:space="preserve">      type: object</w:t>
      </w:r>
    </w:p>
    <w:p w14:paraId="1CA84BE1" w14:textId="77777777" w:rsidR="000C3F57" w:rsidRDefault="000C3F57" w:rsidP="000C3F57">
      <w:pPr>
        <w:pStyle w:val="PL"/>
      </w:pPr>
      <w:r>
        <w:t xml:space="preserve">      properties:</w:t>
      </w:r>
    </w:p>
    <w:p w14:paraId="7F73C03D" w14:textId="77777777" w:rsidR="000C3F57" w:rsidRDefault="000C3F57" w:rsidP="000C3F57">
      <w:pPr>
        <w:pStyle w:val="PL"/>
      </w:pPr>
      <w:r>
        <w:t xml:space="preserve">        </w:t>
      </w:r>
      <w:proofErr w:type="spellStart"/>
      <w:r>
        <w:t>fulfilStatus</w:t>
      </w:r>
      <w:proofErr w:type="spellEnd"/>
      <w:r>
        <w:t>:</w:t>
      </w:r>
    </w:p>
    <w:p w14:paraId="16A2EBA2" w14:textId="77777777" w:rsidR="000C3F57" w:rsidRDefault="000C3F57" w:rsidP="000C3F57">
      <w:pPr>
        <w:pStyle w:val="PL"/>
      </w:pPr>
      <w:r>
        <w:t xml:space="preserve">          $ref: "#/components/schemas/</w:t>
      </w:r>
      <w:proofErr w:type="spellStart"/>
      <w:r>
        <w:t>FulfilStatus</w:t>
      </w:r>
      <w:proofErr w:type="spellEnd"/>
      <w:r>
        <w:t>"</w:t>
      </w:r>
    </w:p>
    <w:p w14:paraId="033668EB" w14:textId="77777777" w:rsidR="000C3F57" w:rsidRDefault="000C3F57" w:rsidP="000C3F57">
      <w:pPr>
        <w:pStyle w:val="PL"/>
      </w:pPr>
      <w:r>
        <w:t xml:space="preserve">        </w:t>
      </w:r>
      <w:proofErr w:type="spellStart"/>
      <w:r>
        <w:t>notFullfilledState</w:t>
      </w:r>
      <w:proofErr w:type="spellEnd"/>
      <w:r>
        <w:t>:</w:t>
      </w:r>
    </w:p>
    <w:p w14:paraId="5963A249" w14:textId="77777777" w:rsidR="000C3F57" w:rsidRDefault="000C3F57" w:rsidP="000C3F57">
      <w:pPr>
        <w:pStyle w:val="PL"/>
      </w:pPr>
      <w:r>
        <w:t xml:space="preserve">          description: -&gt;</w:t>
      </w:r>
    </w:p>
    <w:p w14:paraId="5E55BD16" w14:textId="77777777" w:rsidR="000C3F57" w:rsidRDefault="000C3F57" w:rsidP="000C3F57">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1A43DB6C" w14:textId="77777777" w:rsidR="000C3F57" w:rsidRDefault="000C3F57" w:rsidP="000C3F57">
      <w:pPr>
        <w:pStyle w:val="PL"/>
      </w:pPr>
      <w:r>
        <w:t xml:space="preserve">          $ref: "#/components/schemas/</w:t>
      </w:r>
      <w:proofErr w:type="spellStart"/>
      <w:r>
        <w:t>NotFulfilledState</w:t>
      </w:r>
      <w:proofErr w:type="spellEnd"/>
      <w:r>
        <w:t>"</w:t>
      </w:r>
    </w:p>
    <w:p w14:paraId="38457D53" w14:textId="77777777" w:rsidR="000C3F57" w:rsidRDefault="000C3F57" w:rsidP="000C3F57">
      <w:pPr>
        <w:pStyle w:val="PL"/>
      </w:pPr>
      <w:r>
        <w:t xml:space="preserve">        </w:t>
      </w:r>
      <w:proofErr w:type="spellStart"/>
      <w:r>
        <w:t>notFulfilledReasons</w:t>
      </w:r>
      <w:proofErr w:type="spellEnd"/>
      <w:r>
        <w:t>:</w:t>
      </w:r>
    </w:p>
    <w:p w14:paraId="5CE5B0BE" w14:textId="77777777" w:rsidR="000C3F57" w:rsidRDefault="000C3F57" w:rsidP="000C3F57">
      <w:pPr>
        <w:pStyle w:val="PL"/>
      </w:pPr>
      <w:r>
        <w:t xml:space="preserve">          description: -&gt;</w:t>
      </w:r>
    </w:p>
    <w:p w14:paraId="72BA4FD3" w14:textId="77777777" w:rsidR="000C3F57" w:rsidRDefault="000C3F57" w:rsidP="000C3F57">
      <w:pPr>
        <w:pStyle w:val="PL"/>
      </w:pPr>
      <w:r>
        <w:lastRenderedPageBreak/>
        <w:t xml:space="preserve">            An attribute which is used when </w:t>
      </w:r>
      <w:proofErr w:type="spellStart"/>
      <w:r>
        <w:t>FulfilmentInfo</w:t>
      </w:r>
      <w:proofErr w:type="spellEnd"/>
      <w:r>
        <w:t xml:space="preserve"> is implemented for </w:t>
      </w:r>
      <w:proofErr w:type="spellStart"/>
      <w:r>
        <w:t>IntentFulfilmentInfo</w:t>
      </w:r>
      <w:proofErr w:type="spellEnd"/>
    </w:p>
    <w:p w14:paraId="70953395" w14:textId="77777777" w:rsidR="000C3F57" w:rsidRDefault="000C3F57" w:rsidP="000C3F57">
      <w:pPr>
        <w:pStyle w:val="PL"/>
      </w:pPr>
      <w:r>
        <w:t xml:space="preserve">          type: string</w:t>
      </w:r>
    </w:p>
    <w:p w14:paraId="26E8C48E" w14:textId="77777777" w:rsidR="000C3F57" w:rsidRDefault="000C3F57" w:rsidP="000C3F57">
      <w:pPr>
        <w:pStyle w:val="PL"/>
      </w:pPr>
      <w:r>
        <w:t xml:space="preserve">          </w:t>
      </w:r>
      <w:proofErr w:type="spellStart"/>
      <w:r>
        <w:t>readOnly</w:t>
      </w:r>
      <w:proofErr w:type="spellEnd"/>
      <w:r>
        <w:t xml:space="preserve">: true          </w:t>
      </w:r>
    </w:p>
    <w:p w14:paraId="4AC944F1" w14:textId="77777777" w:rsidR="000C3F57" w:rsidRDefault="000C3F57" w:rsidP="000C3F57">
      <w:pPr>
        <w:pStyle w:val="PL"/>
      </w:pPr>
      <w:r>
        <w:t xml:space="preserve">    </w:t>
      </w:r>
      <w:proofErr w:type="spellStart"/>
      <w:r>
        <w:t>ExpectationVerb</w:t>
      </w:r>
      <w:proofErr w:type="spellEnd"/>
      <w:r>
        <w:t>:</w:t>
      </w:r>
    </w:p>
    <w:p w14:paraId="2666A4B9" w14:textId="77777777" w:rsidR="000C3F57" w:rsidRDefault="000C3F57" w:rsidP="000C3F57">
      <w:pPr>
        <w:pStyle w:val="PL"/>
      </w:pPr>
      <w:r>
        <w:t xml:space="preserve">      type: string</w:t>
      </w:r>
    </w:p>
    <w:p w14:paraId="4ACA1882" w14:textId="77777777" w:rsidR="000C3F57" w:rsidRDefault="000C3F57" w:rsidP="000C3F57">
      <w:pPr>
        <w:pStyle w:val="PL"/>
      </w:pPr>
      <w:r>
        <w:t xml:space="preserve">      </w:t>
      </w:r>
      <w:proofErr w:type="spellStart"/>
      <w:r>
        <w:t>enum</w:t>
      </w:r>
      <w:proofErr w:type="spellEnd"/>
      <w:r>
        <w:t>:</w:t>
      </w:r>
    </w:p>
    <w:p w14:paraId="461B221F" w14:textId="77777777" w:rsidR="000C3F57" w:rsidRDefault="000C3F57" w:rsidP="000C3F57">
      <w:pPr>
        <w:pStyle w:val="PL"/>
      </w:pPr>
      <w:r>
        <w:t xml:space="preserve">          - DELIVER</w:t>
      </w:r>
    </w:p>
    <w:p w14:paraId="19F8D282" w14:textId="77777777" w:rsidR="000C3F57" w:rsidRDefault="000C3F57" w:rsidP="000C3F57">
      <w:pPr>
        <w:pStyle w:val="PL"/>
      </w:pPr>
      <w:r>
        <w:t xml:space="preserve">          - ENSURE</w:t>
      </w:r>
    </w:p>
    <w:p w14:paraId="79B0977F" w14:textId="77777777" w:rsidR="000C3F57" w:rsidRDefault="000C3F57" w:rsidP="000C3F57">
      <w:pPr>
        <w:pStyle w:val="PL"/>
      </w:pPr>
      <w:r>
        <w:t xml:space="preserve">   #-------Definition of the generic dataType --------------#    </w:t>
      </w:r>
    </w:p>
    <w:p w14:paraId="06B0CDEA" w14:textId="77777777" w:rsidR="000C3F57" w:rsidRDefault="000C3F57" w:rsidP="000C3F57">
      <w:pPr>
        <w:pStyle w:val="PL"/>
      </w:pPr>
    </w:p>
    <w:p w14:paraId="47D83757" w14:textId="77777777" w:rsidR="000C3F57" w:rsidRDefault="000C3F57" w:rsidP="000C3F57">
      <w:pPr>
        <w:pStyle w:val="PL"/>
      </w:pPr>
      <w:r>
        <w:t xml:space="preserve">   #-------Definition of the generic </w:t>
      </w:r>
      <w:proofErr w:type="spellStart"/>
      <w:r>
        <w:t>IntentContext</w:t>
      </w:r>
      <w:proofErr w:type="spellEnd"/>
      <w:r>
        <w:t xml:space="preserve"> dataType --------------#    </w:t>
      </w:r>
    </w:p>
    <w:p w14:paraId="4CCFDA53" w14:textId="77777777" w:rsidR="000C3F57" w:rsidRDefault="000C3F57" w:rsidP="000C3F57">
      <w:pPr>
        <w:pStyle w:val="PL"/>
      </w:pPr>
      <w:r>
        <w:t xml:space="preserve">    </w:t>
      </w:r>
      <w:proofErr w:type="spellStart"/>
      <w:r>
        <w:t>IntentContext</w:t>
      </w:r>
      <w:proofErr w:type="spellEnd"/>
      <w:r>
        <w:t>:</w:t>
      </w:r>
    </w:p>
    <w:p w14:paraId="5CF77433" w14:textId="77777777" w:rsidR="000C3F57" w:rsidRDefault="000C3F57" w:rsidP="000C3F57">
      <w:pPr>
        <w:pStyle w:val="PL"/>
      </w:pPr>
      <w:r>
        <w:t xml:space="preserve">      description: &gt;-</w:t>
      </w:r>
    </w:p>
    <w:p w14:paraId="1C319E66" w14:textId="77777777" w:rsidR="000C3F57" w:rsidRDefault="000C3F57" w:rsidP="000C3F57">
      <w:pPr>
        <w:pStyle w:val="PL"/>
      </w:pPr>
      <w:r>
        <w:t xml:space="preserve">        This data type is the "</w:t>
      </w:r>
      <w:proofErr w:type="spellStart"/>
      <w:r>
        <w:t>IntentContext</w:t>
      </w:r>
      <w:proofErr w:type="spellEnd"/>
      <w:r>
        <w:t>" data type without specialisations</w:t>
      </w:r>
    </w:p>
    <w:p w14:paraId="369668AD" w14:textId="77777777" w:rsidR="000C3F57" w:rsidRDefault="000C3F57" w:rsidP="000C3F57">
      <w:pPr>
        <w:pStyle w:val="PL"/>
      </w:pPr>
      <w:r>
        <w:t xml:space="preserve">      type: object</w:t>
      </w:r>
    </w:p>
    <w:p w14:paraId="433A8279" w14:textId="77777777" w:rsidR="000C3F57" w:rsidRDefault="000C3F57" w:rsidP="000C3F57">
      <w:pPr>
        <w:pStyle w:val="PL"/>
      </w:pPr>
      <w:r>
        <w:t xml:space="preserve">      properties:</w:t>
      </w:r>
    </w:p>
    <w:p w14:paraId="36AC3CB1" w14:textId="77777777" w:rsidR="000C3F57" w:rsidRDefault="000C3F57" w:rsidP="000C3F57">
      <w:pPr>
        <w:pStyle w:val="PL"/>
      </w:pPr>
      <w:r>
        <w:t xml:space="preserve">        </w:t>
      </w:r>
      <w:proofErr w:type="spellStart"/>
      <w:r>
        <w:t>contextAttribute</w:t>
      </w:r>
      <w:proofErr w:type="spellEnd"/>
      <w:r>
        <w:t>:</w:t>
      </w:r>
    </w:p>
    <w:p w14:paraId="08A118E3" w14:textId="77777777" w:rsidR="000C3F57" w:rsidRDefault="000C3F57" w:rsidP="000C3F57">
      <w:pPr>
        <w:pStyle w:val="PL"/>
      </w:pPr>
      <w:r>
        <w:t xml:space="preserve">          type: string</w:t>
      </w:r>
    </w:p>
    <w:p w14:paraId="274473FD" w14:textId="77777777" w:rsidR="000C3F57" w:rsidRDefault="000C3F57" w:rsidP="000C3F57">
      <w:pPr>
        <w:pStyle w:val="PL"/>
      </w:pPr>
      <w:r>
        <w:t xml:space="preserve">        </w:t>
      </w:r>
      <w:proofErr w:type="spellStart"/>
      <w:r>
        <w:t>contextCondition</w:t>
      </w:r>
      <w:proofErr w:type="spellEnd"/>
      <w:r>
        <w:t>:</w:t>
      </w:r>
    </w:p>
    <w:p w14:paraId="08227B3E" w14:textId="77777777" w:rsidR="000C3F57" w:rsidRDefault="000C3F57" w:rsidP="000C3F57">
      <w:pPr>
        <w:pStyle w:val="PL"/>
      </w:pPr>
      <w:r>
        <w:t xml:space="preserve">          $ref: "#/components/schemas/Condition"</w:t>
      </w:r>
    </w:p>
    <w:p w14:paraId="2DDEB432" w14:textId="77777777" w:rsidR="000C3F57" w:rsidRDefault="000C3F57" w:rsidP="000C3F57">
      <w:pPr>
        <w:pStyle w:val="PL"/>
      </w:pPr>
      <w:r>
        <w:t xml:space="preserve">        </w:t>
      </w:r>
      <w:proofErr w:type="spellStart"/>
      <w:r>
        <w:t>contextValueRange</w:t>
      </w:r>
      <w:proofErr w:type="spellEnd"/>
      <w:r>
        <w:t>:</w:t>
      </w:r>
    </w:p>
    <w:p w14:paraId="53B39E41" w14:textId="77777777" w:rsidR="000C3F57" w:rsidRDefault="000C3F57" w:rsidP="000C3F57">
      <w:pPr>
        <w:pStyle w:val="PL"/>
      </w:pPr>
      <w:r>
        <w:t xml:space="preserve">          type: array</w:t>
      </w:r>
    </w:p>
    <w:p w14:paraId="2CCB1761" w14:textId="77777777" w:rsidR="000C3F57" w:rsidRDefault="000C3F57" w:rsidP="000C3F57">
      <w:pPr>
        <w:pStyle w:val="PL"/>
      </w:pPr>
      <w:r>
        <w:t xml:space="preserve">          items:</w:t>
      </w:r>
    </w:p>
    <w:p w14:paraId="064CB012" w14:textId="77777777" w:rsidR="000C3F57" w:rsidRDefault="000C3F57" w:rsidP="000C3F57">
      <w:pPr>
        <w:pStyle w:val="PL"/>
      </w:pPr>
      <w:r>
        <w:t xml:space="preserve">            type: number </w:t>
      </w:r>
    </w:p>
    <w:p w14:paraId="470B4F1F" w14:textId="77777777" w:rsidR="000C3F57" w:rsidRDefault="000C3F57" w:rsidP="000C3F57">
      <w:pPr>
        <w:pStyle w:val="PL"/>
      </w:pPr>
      <w:r>
        <w:t xml:space="preserve">   #-------Definition of the generic </w:t>
      </w:r>
      <w:proofErr w:type="spellStart"/>
      <w:r>
        <w:t>IntentContext</w:t>
      </w:r>
      <w:proofErr w:type="spellEnd"/>
      <w:r>
        <w:t xml:space="preserve"> dataType --------------#   </w:t>
      </w:r>
    </w:p>
    <w:p w14:paraId="17E73507" w14:textId="77777777" w:rsidR="000C3F57" w:rsidRDefault="000C3F57" w:rsidP="000C3F57">
      <w:pPr>
        <w:pStyle w:val="PL"/>
      </w:pPr>
      <w:r>
        <w:t xml:space="preserve">   </w:t>
      </w:r>
    </w:p>
    <w:p w14:paraId="1BE9FC13" w14:textId="77777777" w:rsidR="000C3F57" w:rsidRDefault="000C3F57" w:rsidP="000C3F57">
      <w:pPr>
        <w:pStyle w:val="PL"/>
      </w:pPr>
      <w:r>
        <w:t xml:space="preserve">   #-------Definition of the generic ExpectationTarget dataType----------#     </w:t>
      </w:r>
    </w:p>
    <w:p w14:paraId="7A783705" w14:textId="77777777" w:rsidR="000C3F57" w:rsidRDefault="000C3F57" w:rsidP="000C3F57">
      <w:pPr>
        <w:pStyle w:val="PL"/>
      </w:pPr>
      <w:r>
        <w:t xml:space="preserve">    ExpectationTarget:</w:t>
      </w:r>
    </w:p>
    <w:p w14:paraId="70E3BE03" w14:textId="77777777" w:rsidR="000C3F57" w:rsidRDefault="000C3F57" w:rsidP="000C3F57">
      <w:pPr>
        <w:pStyle w:val="PL"/>
      </w:pPr>
      <w:r>
        <w:t xml:space="preserve">      description: &gt;-</w:t>
      </w:r>
    </w:p>
    <w:p w14:paraId="6BFD7B63" w14:textId="77777777" w:rsidR="000C3F57" w:rsidRDefault="000C3F57" w:rsidP="000C3F57">
      <w:pPr>
        <w:pStyle w:val="PL"/>
      </w:pPr>
      <w:r>
        <w:t xml:space="preserve">        This data type is the "ExpectationTarget" data type without specialisations</w:t>
      </w:r>
    </w:p>
    <w:p w14:paraId="7673805E" w14:textId="77777777" w:rsidR="000C3F57" w:rsidRDefault="000C3F57" w:rsidP="000C3F57">
      <w:pPr>
        <w:pStyle w:val="PL"/>
      </w:pPr>
      <w:r>
        <w:t xml:space="preserve">      type: object</w:t>
      </w:r>
    </w:p>
    <w:p w14:paraId="48109CA5" w14:textId="77777777" w:rsidR="000C3F57" w:rsidRDefault="000C3F57" w:rsidP="000C3F57">
      <w:pPr>
        <w:pStyle w:val="PL"/>
      </w:pPr>
      <w:r>
        <w:t xml:space="preserve">      properties:</w:t>
      </w:r>
    </w:p>
    <w:p w14:paraId="40564194" w14:textId="77777777" w:rsidR="000C3F57" w:rsidRDefault="000C3F57" w:rsidP="000C3F57">
      <w:pPr>
        <w:pStyle w:val="PL"/>
      </w:pPr>
      <w:r>
        <w:t xml:space="preserve">        </w:t>
      </w:r>
      <w:proofErr w:type="spellStart"/>
      <w:r>
        <w:t>targetName</w:t>
      </w:r>
      <w:proofErr w:type="spellEnd"/>
      <w:r>
        <w:t>:</w:t>
      </w:r>
    </w:p>
    <w:p w14:paraId="481EAA39" w14:textId="77777777" w:rsidR="000C3F57" w:rsidRDefault="000C3F57" w:rsidP="000C3F57">
      <w:pPr>
        <w:pStyle w:val="PL"/>
      </w:pPr>
      <w:r>
        <w:t xml:space="preserve">          type: string</w:t>
      </w:r>
    </w:p>
    <w:p w14:paraId="5B753648" w14:textId="77777777" w:rsidR="000C3F57" w:rsidRDefault="000C3F57" w:rsidP="000C3F57">
      <w:pPr>
        <w:pStyle w:val="PL"/>
      </w:pPr>
      <w:r>
        <w:t xml:space="preserve">        </w:t>
      </w:r>
      <w:proofErr w:type="spellStart"/>
      <w:r>
        <w:t>targetCondition</w:t>
      </w:r>
      <w:proofErr w:type="spellEnd"/>
      <w:r>
        <w:t>:</w:t>
      </w:r>
    </w:p>
    <w:p w14:paraId="3AB03F60" w14:textId="77777777" w:rsidR="000C3F57" w:rsidRDefault="000C3F57" w:rsidP="000C3F57">
      <w:pPr>
        <w:pStyle w:val="PL"/>
      </w:pPr>
      <w:r>
        <w:t xml:space="preserve">          $ref: "#/components/schemas/Condition"</w:t>
      </w:r>
    </w:p>
    <w:p w14:paraId="167C09D6" w14:textId="77777777" w:rsidR="000C3F57" w:rsidRDefault="000C3F57" w:rsidP="000C3F57">
      <w:pPr>
        <w:pStyle w:val="PL"/>
      </w:pPr>
      <w:r>
        <w:t xml:space="preserve">        </w:t>
      </w:r>
      <w:proofErr w:type="spellStart"/>
      <w:r>
        <w:t>targetValueRange</w:t>
      </w:r>
      <w:proofErr w:type="spellEnd"/>
      <w:r>
        <w:t>:</w:t>
      </w:r>
    </w:p>
    <w:p w14:paraId="2F9226EB" w14:textId="77777777" w:rsidR="000C3F57" w:rsidRDefault="000C3F57" w:rsidP="000C3F57">
      <w:pPr>
        <w:pStyle w:val="PL"/>
      </w:pPr>
      <w:r>
        <w:t xml:space="preserve">          type: number</w:t>
      </w:r>
    </w:p>
    <w:p w14:paraId="14EBC67D" w14:textId="77777777" w:rsidR="000C3F57" w:rsidRDefault="000C3F57" w:rsidP="000C3F57">
      <w:pPr>
        <w:pStyle w:val="PL"/>
      </w:pPr>
      <w:r>
        <w:t xml:space="preserve">        </w:t>
      </w:r>
      <w:proofErr w:type="spellStart"/>
      <w:r>
        <w:t>targetContexts</w:t>
      </w:r>
      <w:proofErr w:type="spellEnd"/>
      <w:r>
        <w:t>:</w:t>
      </w:r>
    </w:p>
    <w:p w14:paraId="342A56F8" w14:textId="77777777" w:rsidR="000C3F57" w:rsidRDefault="000C3F57" w:rsidP="000C3F57">
      <w:pPr>
        <w:pStyle w:val="PL"/>
      </w:pPr>
      <w:r>
        <w:t xml:space="preserve">          type: array</w:t>
      </w:r>
    </w:p>
    <w:p w14:paraId="57572C5A" w14:textId="77777777" w:rsidR="000C3F57" w:rsidRDefault="000C3F57" w:rsidP="000C3F57">
      <w:pPr>
        <w:pStyle w:val="PL"/>
      </w:pPr>
      <w:r>
        <w:t xml:space="preserve">          items:</w:t>
      </w:r>
    </w:p>
    <w:p w14:paraId="464D64BE" w14:textId="77777777" w:rsidR="000C3F57" w:rsidRDefault="000C3F57" w:rsidP="000C3F57">
      <w:pPr>
        <w:pStyle w:val="PL"/>
      </w:pPr>
      <w:r>
        <w:t xml:space="preserve">            $ref: "#/components/schemas/</w:t>
      </w:r>
      <w:proofErr w:type="spellStart"/>
      <w:r>
        <w:t>TargetContext</w:t>
      </w:r>
      <w:proofErr w:type="spellEnd"/>
      <w:r>
        <w:t>"</w:t>
      </w:r>
    </w:p>
    <w:p w14:paraId="221EA404" w14:textId="77777777" w:rsidR="000C3F57" w:rsidRDefault="000C3F57" w:rsidP="000C3F57">
      <w:pPr>
        <w:pStyle w:val="PL"/>
      </w:pPr>
      <w:r>
        <w:t xml:space="preserve">    </w:t>
      </w:r>
      <w:proofErr w:type="spellStart"/>
      <w:r>
        <w:t>TargetContext</w:t>
      </w:r>
      <w:proofErr w:type="spellEnd"/>
      <w:r>
        <w:t>:</w:t>
      </w:r>
    </w:p>
    <w:p w14:paraId="0C8702E0" w14:textId="77777777" w:rsidR="000C3F57" w:rsidRDefault="000C3F57" w:rsidP="000C3F57">
      <w:pPr>
        <w:pStyle w:val="PL"/>
      </w:pPr>
      <w:r>
        <w:t xml:space="preserve">      description: &gt;-</w:t>
      </w:r>
    </w:p>
    <w:p w14:paraId="3286018D" w14:textId="77777777" w:rsidR="000C3F57" w:rsidRDefault="000C3F57" w:rsidP="000C3F57">
      <w:pPr>
        <w:pStyle w:val="PL"/>
      </w:pPr>
      <w:r>
        <w:t xml:space="preserve">        This data type is the "</w:t>
      </w:r>
      <w:proofErr w:type="spellStart"/>
      <w:r>
        <w:t>TargetContext</w:t>
      </w:r>
      <w:proofErr w:type="spellEnd"/>
      <w:r>
        <w:t>" data type without specialisations</w:t>
      </w:r>
    </w:p>
    <w:p w14:paraId="59F63E36" w14:textId="77777777" w:rsidR="000C3F57" w:rsidRDefault="000C3F57" w:rsidP="000C3F57">
      <w:pPr>
        <w:pStyle w:val="PL"/>
      </w:pPr>
      <w:r>
        <w:t xml:space="preserve">      type: object</w:t>
      </w:r>
    </w:p>
    <w:p w14:paraId="56BD7C1A" w14:textId="77777777" w:rsidR="000C3F57" w:rsidRDefault="000C3F57" w:rsidP="000C3F57">
      <w:pPr>
        <w:pStyle w:val="PL"/>
      </w:pPr>
      <w:r>
        <w:t xml:space="preserve">      properties:</w:t>
      </w:r>
    </w:p>
    <w:p w14:paraId="3E4ECD28" w14:textId="77777777" w:rsidR="000C3F57" w:rsidRDefault="000C3F57" w:rsidP="000C3F57">
      <w:pPr>
        <w:pStyle w:val="PL"/>
      </w:pPr>
      <w:r>
        <w:t xml:space="preserve">        </w:t>
      </w:r>
      <w:proofErr w:type="spellStart"/>
      <w:r>
        <w:t>contextAttribute</w:t>
      </w:r>
      <w:proofErr w:type="spellEnd"/>
      <w:r>
        <w:t>:</w:t>
      </w:r>
    </w:p>
    <w:p w14:paraId="70215DF5" w14:textId="77777777" w:rsidR="000C3F57" w:rsidRDefault="000C3F57" w:rsidP="000C3F57">
      <w:pPr>
        <w:pStyle w:val="PL"/>
      </w:pPr>
      <w:r>
        <w:t xml:space="preserve">          type: string</w:t>
      </w:r>
    </w:p>
    <w:p w14:paraId="4B1E6575" w14:textId="77777777" w:rsidR="000C3F57" w:rsidRDefault="000C3F57" w:rsidP="000C3F57">
      <w:pPr>
        <w:pStyle w:val="PL"/>
      </w:pPr>
      <w:r>
        <w:t xml:space="preserve">        </w:t>
      </w:r>
      <w:proofErr w:type="spellStart"/>
      <w:r>
        <w:t>contextCondition</w:t>
      </w:r>
      <w:proofErr w:type="spellEnd"/>
      <w:r>
        <w:t>:</w:t>
      </w:r>
    </w:p>
    <w:p w14:paraId="6827113E" w14:textId="77777777" w:rsidR="000C3F57" w:rsidRDefault="000C3F57" w:rsidP="000C3F57">
      <w:pPr>
        <w:pStyle w:val="PL"/>
      </w:pPr>
      <w:r>
        <w:t xml:space="preserve">          $ref: "#/components/schemas/Condition"</w:t>
      </w:r>
    </w:p>
    <w:p w14:paraId="3DCD6C43" w14:textId="77777777" w:rsidR="000C3F57" w:rsidRDefault="000C3F57" w:rsidP="000C3F57">
      <w:pPr>
        <w:pStyle w:val="PL"/>
      </w:pPr>
      <w:r>
        <w:t xml:space="preserve">        </w:t>
      </w:r>
      <w:proofErr w:type="spellStart"/>
      <w:r>
        <w:t>contextValueRange</w:t>
      </w:r>
      <w:proofErr w:type="spellEnd"/>
      <w:r>
        <w:t>:</w:t>
      </w:r>
    </w:p>
    <w:p w14:paraId="0CBF2008" w14:textId="77777777" w:rsidR="000C3F57" w:rsidRDefault="000C3F57" w:rsidP="000C3F57">
      <w:pPr>
        <w:pStyle w:val="PL"/>
      </w:pPr>
      <w:r>
        <w:t xml:space="preserve">          type: number        </w:t>
      </w:r>
    </w:p>
    <w:p w14:paraId="1B3C96A5" w14:textId="77777777" w:rsidR="000C3F57" w:rsidRDefault="000C3F57" w:rsidP="000C3F57">
      <w:pPr>
        <w:pStyle w:val="PL"/>
      </w:pPr>
      <w:r>
        <w:t xml:space="preserve">   #-------Definition of the generic ExpectationTarget  dataType----------#  </w:t>
      </w:r>
    </w:p>
    <w:p w14:paraId="7E6BF335" w14:textId="77777777" w:rsidR="000C3F57" w:rsidRDefault="000C3F57" w:rsidP="000C3F57">
      <w:pPr>
        <w:pStyle w:val="PL"/>
      </w:pPr>
      <w:r>
        <w:t xml:space="preserve">   </w:t>
      </w:r>
    </w:p>
    <w:p w14:paraId="0E5E2C19" w14:textId="77777777" w:rsidR="000C3F57" w:rsidRDefault="000C3F57" w:rsidP="000C3F57">
      <w:pPr>
        <w:pStyle w:val="PL"/>
      </w:pPr>
      <w:r>
        <w:t xml:space="preserve">   #-------Definition of the generic ObjectContext dataType----------------#</w:t>
      </w:r>
    </w:p>
    <w:p w14:paraId="4DCE67AA" w14:textId="77777777" w:rsidR="000C3F57" w:rsidRDefault="000C3F57" w:rsidP="000C3F57">
      <w:pPr>
        <w:pStyle w:val="PL"/>
      </w:pPr>
      <w:r>
        <w:t xml:space="preserve">    ObjectContext:</w:t>
      </w:r>
    </w:p>
    <w:p w14:paraId="026BC186" w14:textId="77777777" w:rsidR="000C3F57" w:rsidRDefault="000C3F57" w:rsidP="000C3F57">
      <w:pPr>
        <w:pStyle w:val="PL"/>
      </w:pPr>
      <w:r>
        <w:t xml:space="preserve">      description: &gt;-</w:t>
      </w:r>
    </w:p>
    <w:p w14:paraId="7AEBE035" w14:textId="77777777" w:rsidR="000C3F57" w:rsidRDefault="000C3F57" w:rsidP="000C3F57">
      <w:pPr>
        <w:pStyle w:val="PL"/>
      </w:pPr>
      <w:r>
        <w:t xml:space="preserve">        This data type is the "ObjectContext" data type without specialisations        </w:t>
      </w:r>
    </w:p>
    <w:p w14:paraId="460549BE" w14:textId="77777777" w:rsidR="000C3F57" w:rsidRDefault="000C3F57" w:rsidP="000C3F57">
      <w:pPr>
        <w:pStyle w:val="PL"/>
      </w:pPr>
      <w:r>
        <w:t xml:space="preserve">      type: object</w:t>
      </w:r>
    </w:p>
    <w:p w14:paraId="53EACB93" w14:textId="77777777" w:rsidR="000C3F57" w:rsidRDefault="000C3F57" w:rsidP="000C3F57">
      <w:pPr>
        <w:pStyle w:val="PL"/>
      </w:pPr>
      <w:r>
        <w:t xml:space="preserve">      properties:</w:t>
      </w:r>
    </w:p>
    <w:p w14:paraId="7190A02A" w14:textId="77777777" w:rsidR="000C3F57" w:rsidRDefault="000C3F57" w:rsidP="000C3F57">
      <w:pPr>
        <w:pStyle w:val="PL"/>
      </w:pPr>
      <w:r>
        <w:t xml:space="preserve">        </w:t>
      </w:r>
      <w:proofErr w:type="spellStart"/>
      <w:r>
        <w:t>contextAttribute</w:t>
      </w:r>
      <w:proofErr w:type="spellEnd"/>
      <w:r>
        <w:t>:</w:t>
      </w:r>
    </w:p>
    <w:p w14:paraId="545D5C53" w14:textId="77777777" w:rsidR="000C3F57" w:rsidRDefault="000C3F57" w:rsidP="000C3F57">
      <w:pPr>
        <w:pStyle w:val="PL"/>
      </w:pPr>
      <w:r>
        <w:t xml:space="preserve">          type: string</w:t>
      </w:r>
    </w:p>
    <w:p w14:paraId="1CABB9BE" w14:textId="77777777" w:rsidR="000C3F57" w:rsidRDefault="000C3F57" w:rsidP="000C3F57">
      <w:pPr>
        <w:pStyle w:val="PL"/>
      </w:pPr>
      <w:r>
        <w:t xml:space="preserve">        </w:t>
      </w:r>
      <w:proofErr w:type="spellStart"/>
      <w:r>
        <w:t>contextCondition</w:t>
      </w:r>
      <w:proofErr w:type="spellEnd"/>
      <w:r>
        <w:t>:</w:t>
      </w:r>
    </w:p>
    <w:p w14:paraId="03015C7C" w14:textId="77777777" w:rsidR="000C3F57" w:rsidRDefault="000C3F57" w:rsidP="000C3F57">
      <w:pPr>
        <w:pStyle w:val="PL"/>
      </w:pPr>
      <w:r>
        <w:t xml:space="preserve">          $ref: "#/components/schemas/Condition"</w:t>
      </w:r>
    </w:p>
    <w:p w14:paraId="6645A5D6" w14:textId="77777777" w:rsidR="000C3F57" w:rsidRDefault="000C3F57" w:rsidP="000C3F57">
      <w:pPr>
        <w:pStyle w:val="PL"/>
      </w:pPr>
      <w:r>
        <w:t xml:space="preserve">        </w:t>
      </w:r>
      <w:proofErr w:type="spellStart"/>
      <w:r>
        <w:t>contextValueRange</w:t>
      </w:r>
      <w:proofErr w:type="spellEnd"/>
      <w:r>
        <w:t>:</w:t>
      </w:r>
    </w:p>
    <w:p w14:paraId="18F7E3B4" w14:textId="77777777" w:rsidR="000C3F57" w:rsidRDefault="000C3F57" w:rsidP="000C3F57">
      <w:pPr>
        <w:pStyle w:val="PL"/>
      </w:pPr>
      <w:r>
        <w:t xml:space="preserve">          type: array</w:t>
      </w:r>
    </w:p>
    <w:p w14:paraId="78E73C84" w14:textId="77777777" w:rsidR="000C3F57" w:rsidRDefault="000C3F57" w:rsidP="000C3F57">
      <w:pPr>
        <w:pStyle w:val="PL"/>
      </w:pPr>
      <w:r>
        <w:t xml:space="preserve">          items:</w:t>
      </w:r>
    </w:p>
    <w:p w14:paraId="5A0982C5" w14:textId="77777777" w:rsidR="000C3F57" w:rsidRDefault="000C3F57" w:rsidP="000C3F57">
      <w:pPr>
        <w:pStyle w:val="PL"/>
      </w:pPr>
      <w:r>
        <w:t xml:space="preserve">            type: number </w:t>
      </w:r>
    </w:p>
    <w:p w14:paraId="39EAB248" w14:textId="77777777" w:rsidR="000C3F57" w:rsidRDefault="000C3F57" w:rsidP="000C3F57">
      <w:pPr>
        <w:pStyle w:val="PL"/>
      </w:pPr>
      <w:r>
        <w:t xml:space="preserve">   #-------Definition of the generic ObjectContext dataType----------------#</w:t>
      </w:r>
    </w:p>
    <w:p w14:paraId="7BC65183" w14:textId="77777777" w:rsidR="000C3F57" w:rsidRDefault="000C3F57" w:rsidP="000C3F57">
      <w:pPr>
        <w:pStyle w:val="PL"/>
      </w:pPr>
    </w:p>
    <w:p w14:paraId="02321B3C" w14:textId="77777777" w:rsidR="000C3F57" w:rsidRDefault="000C3F57" w:rsidP="000C3F57">
      <w:pPr>
        <w:pStyle w:val="PL"/>
      </w:pPr>
      <w:r>
        <w:t xml:space="preserve">   #-------Definition of the generic </w:t>
      </w:r>
      <w:proofErr w:type="spellStart"/>
      <w:r>
        <w:t>ExpectionContext</w:t>
      </w:r>
      <w:proofErr w:type="spellEnd"/>
      <w:r>
        <w:t xml:space="preserve"> dataType----------------#</w:t>
      </w:r>
    </w:p>
    <w:p w14:paraId="574B7E06" w14:textId="77777777" w:rsidR="000C3F57" w:rsidRDefault="000C3F57" w:rsidP="000C3F57">
      <w:pPr>
        <w:pStyle w:val="PL"/>
      </w:pPr>
      <w:r>
        <w:t xml:space="preserve">    ExpectationContext:</w:t>
      </w:r>
    </w:p>
    <w:p w14:paraId="062E92FD" w14:textId="77777777" w:rsidR="000C3F57" w:rsidRDefault="000C3F57" w:rsidP="000C3F57">
      <w:pPr>
        <w:pStyle w:val="PL"/>
      </w:pPr>
      <w:r>
        <w:t xml:space="preserve">      description: &gt;-</w:t>
      </w:r>
    </w:p>
    <w:p w14:paraId="43C9A01E" w14:textId="77777777" w:rsidR="000C3F57" w:rsidRDefault="000C3F57" w:rsidP="000C3F57">
      <w:pPr>
        <w:pStyle w:val="PL"/>
      </w:pPr>
      <w:r>
        <w:t xml:space="preserve">        This data type is the "ExpectationContext" data type without specialisations       </w:t>
      </w:r>
    </w:p>
    <w:p w14:paraId="29107F2F" w14:textId="77777777" w:rsidR="000C3F57" w:rsidRDefault="000C3F57" w:rsidP="000C3F57">
      <w:pPr>
        <w:pStyle w:val="PL"/>
      </w:pPr>
      <w:r>
        <w:t xml:space="preserve">      type: object</w:t>
      </w:r>
    </w:p>
    <w:p w14:paraId="78EBF135" w14:textId="77777777" w:rsidR="000C3F57" w:rsidRDefault="000C3F57" w:rsidP="000C3F57">
      <w:pPr>
        <w:pStyle w:val="PL"/>
      </w:pPr>
      <w:r>
        <w:t xml:space="preserve">      properties:</w:t>
      </w:r>
    </w:p>
    <w:p w14:paraId="0E9174DE" w14:textId="77777777" w:rsidR="000C3F57" w:rsidRDefault="000C3F57" w:rsidP="000C3F57">
      <w:pPr>
        <w:pStyle w:val="PL"/>
      </w:pPr>
      <w:r>
        <w:t xml:space="preserve">        </w:t>
      </w:r>
      <w:proofErr w:type="spellStart"/>
      <w:r>
        <w:t>contextAttribute</w:t>
      </w:r>
      <w:proofErr w:type="spellEnd"/>
      <w:r>
        <w:t>:</w:t>
      </w:r>
    </w:p>
    <w:p w14:paraId="7D3D30CD" w14:textId="77777777" w:rsidR="000C3F57" w:rsidRDefault="000C3F57" w:rsidP="000C3F57">
      <w:pPr>
        <w:pStyle w:val="PL"/>
      </w:pPr>
      <w:r>
        <w:lastRenderedPageBreak/>
        <w:t xml:space="preserve">          type: string</w:t>
      </w:r>
    </w:p>
    <w:p w14:paraId="2F86259B" w14:textId="77777777" w:rsidR="000C3F57" w:rsidRDefault="000C3F57" w:rsidP="000C3F57">
      <w:pPr>
        <w:pStyle w:val="PL"/>
      </w:pPr>
      <w:r>
        <w:t xml:space="preserve">        </w:t>
      </w:r>
      <w:proofErr w:type="spellStart"/>
      <w:r>
        <w:t>contextCondition</w:t>
      </w:r>
      <w:proofErr w:type="spellEnd"/>
      <w:r>
        <w:t>:</w:t>
      </w:r>
    </w:p>
    <w:p w14:paraId="485D6BF9" w14:textId="77777777" w:rsidR="000C3F57" w:rsidRDefault="000C3F57" w:rsidP="000C3F57">
      <w:pPr>
        <w:pStyle w:val="PL"/>
      </w:pPr>
      <w:r>
        <w:t xml:space="preserve">          $ref: "#/components/schemas/Condition"</w:t>
      </w:r>
    </w:p>
    <w:p w14:paraId="4303FFEE" w14:textId="77777777" w:rsidR="000C3F57" w:rsidRDefault="000C3F57" w:rsidP="000C3F57">
      <w:pPr>
        <w:pStyle w:val="PL"/>
      </w:pPr>
      <w:r>
        <w:t xml:space="preserve">        </w:t>
      </w:r>
      <w:proofErr w:type="spellStart"/>
      <w:r>
        <w:t>contextValueRange</w:t>
      </w:r>
      <w:proofErr w:type="spellEnd"/>
      <w:r>
        <w:t>:</w:t>
      </w:r>
    </w:p>
    <w:p w14:paraId="0B7E2A73" w14:textId="77777777" w:rsidR="000C3F57" w:rsidRDefault="000C3F57" w:rsidP="000C3F57">
      <w:pPr>
        <w:pStyle w:val="PL"/>
      </w:pPr>
      <w:r>
        <w:t xml:space="preserve">          type: array</w:t>
      </w:r>
    </w:p>
    <w:p w14:paraId="022F4138" w14:textId="77777777" w:rsidR="000C3F57" w:rsidRDefault="000C3F57" w:rsidP="000C3F57">
      <w:pPr>
        <w:pStyle w:val="PL"/>
      </w:pPr>
      <w:r>
        <w:t xml:space="preserve">          items:</w:t>
      </w:r>
    </w:p>
    <w:p w14:paraId="69E5A0BD" w14:textId="77777777" w:rsidR="000C3F57" w:rsidRDefault="000C3F57" w:rsidP="000C3F57">
      <w:pPr>
        <w:pStyle w:val="PL"/>
      </w:pPr>
      <w:r>
        <w:t xml:space="preserve">            type: number </w:t>
      </w:r>
    </w:p>
    <w:p w14:paraId="295450A0" w14:textId="77777777" w:rsidR="000C3F57" w:rsidRDefault="000C3F57" w:rsidP="000C3F57">
      <w:pPr>
        <w:pStyle w:val="PL"/>
      </w:pPr>
      <w:r>
        <w:t xml:space="preserve">   #-------Definition of the concrete </w:t>
      </w:r>
      <w:proofErr w:type="spellStart"/>
      <w:r>
        <w:t>ExpectionContext</w:t>
      </w:r>
      <w:proofErr w:type="spellEnd"/>
      <w:r>
        <w:t xml:space="preserve"> dataType----------------#</w:t>
      </w:r>
    </w:p>
    <w:p w14:paraId="22A5CC10" w14:textId="77777777" w:rsidR="000C3F57" w:rsidRDefault="000C3F57" w:rsidP="000C3F57">
      <w:pPr>
        <w:pStyle w:val="PL"/>
      </w:pPr>
      <w:r>
        <w:t xml:space="preserve">   </w:t>
      </w:r>
    </w:p>
    <w:p w14:paraId="4D9255A8" w14:textId="77777777" w:rsidR="000C3F57" w:rsidRDefault="000C3F57" w:rsidP="000C3F57">
      <w:pPr>
        <w:pStyle w:val="PL"/>
      </w:pPr>
      <w:r>
        <w:t xml:space="preserve">   #------Definition of JSON arrays for name-contained IOCs ---------------#</w:t>
      </w:r>
    </w:p>
    <w:p w14:paraId="01ECF1B1" w14:textId="77777777" w:rsidR="000C3F57" w:rsidRDefault="000C3F57" w:rsidP="000C3F57">
      <w:pPr>
        <w:pStyle w:val="PL"/>
      </w:pPr>
    </w:p>
    <w:p w14:paraId="7A00B6BD" w14:textId="77777777" w:rsidR="000C3F57" w:rsidRDefault="000C3F57" w:rsidP="000C3F57">
      <w:pPr>
        <w:pStyle w:val="PL"/>
      </w:pPr>
      <w:r>
        <w:t xml:space="preserve">    </w:t>
      </w:r>
      <w:proofErr w:type="spellStart"/>
      <w:r>
        <w:t>SubNetwork</w:t>
      </w:r>
      <w:proofErr w:type="spellEnd"/>
      <w:r>
        <w:t>-Multiple:</w:t>
      </w:r>
    </w:p>
    <w:p w14:paraId="086F6DA6" w14:textId="77777777" w:rsidR="000C3F57" w:rsidRDefault="000C3F57" w:rsidP="000C3F57">
      <w:pPr>
        <w:pStyle w:val="PL"/>
      </w:pPr>
      <w:r>
        <w:t xml:space="preserve">      type: array</w:t>
      </w:r>
    </w:p>
    <w:p w14:paraId="35CE1C99" w14:textId="77777777" w:rsidR="000C3F57" w:rsidRDefault="000C3F57" w:rsidP="000C3F57">
      <w:pPr>
        <w:pStyle w:val="PL"/>
      </w:pPr>
      <w:r>
        <w:t xml:space="preserve">      items:</w:t>
      </w:r>
    </w:p>
    <w:p w14:paraId="3F2BE243" w14:textId="77777777" w:rsidR="000C3F57" w:rsidRDefault="000C3F57" w:rsidP="000C3F57">
      <w:pPr>
        <w:pStyle w:val="PL"/>
      </w:pPr>
      <w:r>
        <w:t xml:space="preserve">        $ref: '#/components/schemas/</w:t>
      </w:r>
      <w:proofErr w:type="spellStart"/>
      <w:r>
        <w:t>SubNetwork</w:t>
      </w:r>
      <w:proofErr w:type="spellEnd"/>
      <w:r>
        <w:t>-Single'</w:t>
      </w:r>
    </w:p>
    <w:p w14:paraId="11940586" w14:textId="77777777" w:rsidR="000C3F57" w:rsidRDefault="000C3F57" w:rsidP="000C3F57">
      <w:pPr>
        <w:pStyle w:val="PL"/>
      </w:pPr>
      <w:r>
        <w:t xml:space="preserve">                                </w:t>
      </w:r>
    </w:p>
    <w:p w14:paraId="76A4AFB5" w14:textId="77777777" w:rsidR="000C3F57" w:rsidRDefault="000C3F57" w:rsidP="000C3F57">
      <w:pPr>
        <w:pStyle w:val="PL"/>
      </w:pPr>
      <w:r>
        <w:t xml:space="preserve">    Intent-Multiple:</w:t>
      </w:r>
    </w:p>
    <w:p w14:paraId="26F59E47" w14:textId="77777777" w:rsidR="000C3F57" w:rsidRDefault="000C3F57" w:rsidP="000C3F57">
      <w:pPr>
        <w:pStyle w:val="PL"/>
      </w:pPr>
      <w:r>
        <w:t xml:space="preserve">      type: array</w:t>
      </w:r>
    </w:p>
    <w:p w14:paraId="37C5D672" w14:textId="77777777" w:rsidR="000C3F57" w:rsidRDefault="000C3F57" w:rsidP="000C3F57">
      <w:pPr>
        <w:pStyle w:val="PL"/>
      </w:pPr>
      <w:r>
        <w:t xml:space="preserve">      items:</w:t>
      </w:r>
    </w:p>
    <w:p w14:paraId="3BC0A649" w14:textId="77777777" w:rsidR="000C3F57" w:rsidRDefault="000C3F57" w:rsidP="000C3F57">
      <w:pPr>
        <w:pStyle w:val="PL"/>
      </w:pPr>
      <w:r>
        <w:t xml:space="preserve">        $ref: '#/components/schemas/Intent-Single'              </w:t>
      </w:r>
    </w:p>
    <w:p w14:paraId="68B8144F" w14:textId="77777777" w:rsidR="000C3F57" w:rsidRDefault="000C3F57" w:rsidP="000C3F57">
      <w:pPr>
        <w:pStyle w:val="PL"/>
      </w:pPr>
      <w:r>
        <w:t xml:space="preserve">   #------Definition of JSON arrays for name-contained IOCs ---------------#</w:t>
      </w:r>
    </w:p>
    <w:p w14:paraId="78F01A13" w14:textId="77777777" w:rsidR="000C3F57" w:rsidRDefault="000C3F57" w:rsidP="000C3F57">
      <w:pPr>
        <w:pStyle w:val="PL"/>
      </w:pPr>
      <w:r>
        <w:t xml:space="preserve">   </w:t>
      </w:r>
    </w:p>
    <w:p w14:paraId="2E254304" w14:textId="77777777" w:rsidR="000C3F57" w:rsidRDefault="000C3F57" w:rsidP="000C3F57">
      <w:pPr>
        <w:pStyle w:val="PL"/>
      </w:pPr>
      <w:r>
        <w:t xml:space="preserve">   #----- Definitions in TS 28.312 for TS 28.532 --------------------------#</w:t>
      </w:r>
    </w:p>
    <w:p w14:paraId="6688AA85" w14:textId="77777777" w:rsidR="000C3F57" w:rsidRDefault="000C3F57" w:rsidP="000C3F57">
      <w:pPr>
        <w:pStyle w:val="PL"/>
      </w:pPr>
      <w:r>
        <w:t xml:space="preserve">    resources-</w:t>
      </w:r>
      <w:proofErr w:type="spellStart"/>
      <w:r>
        <w:t>intentNrm</w:t>
      </w:r>
      <w:proofErr w:type="spellEnd"/>
      <w:r>
        <w:t>:</w:t>
      </w:r>
    </w:p>
    <w:p w14:paraId="2402A7C1" w14:textId="77777777" w:rsidR="000C3F57" w:rsidRDefault="000C3F57" w:rsidP="000C3F57">
      <w:pPr>
        <w:pStyle w:val="PL"/>
      </w:pPr>
      <w:r>
        <w:t xml:space="preserve">      </w:t>
      </w:r>
      <w:proofErr w:type="spellStart"/>
      <w:r>
        <w:t>oneOf</w:t>
      </w:r>
      <w:proofErr w:type="spellEnd"/>
      <w:r>
        <w:t>:</w:t>
      </w:r>
    </w:p>
    <w:p w14:paraId="14EA5F1F" w14:textId="77777777" w:rsidR="000C3F57" w:rsidRDefault="000C3F57" w:rsidP="000C3F57">
      <w:pPr>
        <w:pStyle w:val="PL"/>
      </w:pPr>
      <w:r>
        <w:t xml:space="preserve">       - $ref: '#/components/schemas/</w:t>
      </w:r>
      <w:proofErr w:type="spellStart"/>
      <w:r>
        <w:t>SubNetwork</w:t>
      </w:r>
      <w:proofErr w:type="spellEnd"/>
      <w:r>
        <w:t>-Single'</w:t>
      </w:r>
    </w:p>
    <w:p w14:paraId="7E4FF117" w14:textId="77777777" w:rsidR="000C3F57" w:rsidRDefault="000C3F57" w:rsidP="000C3F57">
      <w:pPr>
        <w:pStyle w:val="PL"/>
      </w:pPr>
      <w:r>
        <w:t xml:space="preserve">       - $ref: '#/components/schemas/Intent-Single'</w:t>
      </w:r>
    </w:p>
    <w:p w14:paraId="5BE0EE79" w14:textId="77777777" w:rsidR="000C3F57" w:rsidRDefault="000C3F57" w:rsidP="000C3F57">
      <w:pPr>
        <w:pStyle w:val="PL"/>
      </w:pPr>
      <w:r>
        <w:t xml:space="preserve">   #----- Definitions in TS 28.312 for TS 28.532 --------------------------#</w:t>
      </w:r>
    </w:p>
    <w:p w14:paraId="5F29802E" w14:textId="77777777" w:rsidR="000C3F57" w:rsidRDefault="000C3F57" w:rsidP="000C3F57">
      <w:pPr>
        <w:pStyle w:val="PL"/>
      </w:pPr>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285E4702" w:rsidR="00601C29" w:rsidRPr="002F555C" w:rsidRDefault="00601C29">
            <w:pPr>
              <w:spacing w:before="120" w:after="120"/>
              <w:jc w:val="center"/>
              <w:rPr>
                <w:b/>
                <w:bCs/>
                <w:noProof/>
              </w:rPr>
            </w:pPr>
            <w:r>
              <w:rPr>
                <w:b/>
                <w:bCs/>
                <w:noProof/>
              </w:rPr>
              <w:t>Second C</w:t>
            </w:r>
            <w:r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11"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1"/>
    </w:p>
    <w:p w14:paraId="40641AB8" w14:textId="77777777" w:rsidR="007C1E0C" w:rsidRDefault="007C1E0C" w:rsidP="007C1E0C">
      <w:pPr>
        <w:pStyle w:val="PL"/>
      </w:pPr>
      <w:proofErr w:type="spellStart"/>
      <w:r>
        <w:t>openapi</w:t>
      </w:r>
      <w:proofErr w:type="spellEnd"/>
      <w:r>
        <w:t>: 3.0.1</w:t>
      </w:r>
    </w:p>
    <w:p w14:paraId="5B61D278" w14:textId="77777777" w:rsidR="007C1E0C" w:rsidRDefault="007C1E0C" w:rsidP="007C1E0C">
      <w:pPr>
        <w:pStyle w:val="PL"/>
      </w:pPr>
      <w:r>
        <w:t>info:</w:t>
      </w:r>
    </w:p>
    <w:p w14:paraId="52D42653" w14:textId="77777777" w:rsidR="007C1E0C" w:rsidRDefault="007C1E0C" w:rsidP="007C1E0C">
      <w:pPr>
        <w:pStyle w:val="PL"/>
      </w:pPr>
      <w:r>
        <w:t xml:space="preserve">  title: Scenario specific Intent Expectations</w:t>
      </w:r>
    </w:p>
    <w:p w14:paraId="2FCF2B19" w14:textId="77777777" w:rsidR="007C1E0C" w:rsidRDefault="007C1E0C" w:rsidP="007C1E0C">
      <w:pPr>
        <w:pStyle w:val="PL"/>
      </w:pPr>
      <w:r>
        <w:t xml:space="preserve">  version: 18.0.0</w:t>
      </w:r>
    </w:p>
    <w:p w14:paraId="39B53BF8" w14:textId="77777777" w:rsidR="007C1E0C" w:rsidRDefault="007C1E0C" w:rsidP="007C1E0C">
      <w:pPr>
        <w:pStyle w:val="PL"/>
      </w:pPr>
      <w:r>
        <w:t xml:space="preserve">  description: &gt;-</w:t>
      </w:r>
    </w:p>
    <w:p w14:paraId="78CA636B" w14:textId="77777777" w:rsidR="007C1E0C" w:rsidRDefault="007C1E0C" w:rsidP="007C1E0C">
      <w:pPr>
        <w:pStyle w:val="PL"/>
      </w:pPr>
      <w:r>
        <w:t xml:space="preserve">    OAS 3.0.1 definition of scenario specific Intent Expectations </w:t>
      </w:r>
    </w:p>
    <w:p w14:paraId="07550745" w14:textId="77777777" w:rsidR="007C1E0C" w:rsidRDefault="007C1E0C" w:rsidP="007C1E0C">
      <w:pPr>
        <w:pStyle w:val="PL"/>
      </w:pPr>
      <w:r>
        <w:t xml:space="preserve">    © 2023, 3GPP Organizational Partners (ARIB, ATIS, CCSA, ETSI, TSDSI, TTA, TTC).</w:t>
      </w:r>
    </w:p>
    <w:p w14:paraId="64049E3B" w14:textId="77777777" w:rsidR="007C1E0C" w:rsidRDefault="007C1E0C" w:rsidP="007C1E0C">
      <w:pPr>
        <w:pStyle w:val="PL"/>
      </w:pPr>
      <w:r>
        <w:t xml:space="preserve">    All rights reserved.</w:t>
      </w:r>
    </w:p>
    <w:p w14:paraId="2037382B" w14:textId="77777777" w:rsidR="007C1E0C" w:rsidRDefault="007C1E0C" w:rsidP="007C1E0C">
      <w:pPr>
        <w:pStyle w:val="PL"/>
      </w:pPr>
      <w:proofErr w:type="spellStart"/>
      <w:r>
        <w:t>externalDocs</w:t>
      </w:r>
      <w:proofErr w:type="spellEnd"/>
      <w:r>
        <w:t>:</w:t>
      </w:r>
    </w:p>
    <w:p w14:paraId="01729155" w14:textId="77777777" w:rsidR="007C1E0C" w:rsidRDefault="007C1E0C" w:rsidP="007C1E0C">
      <w:pPr>
        <w:pStyle w:val="PL"/>
      </w:pPr>
      <w:r>
        <w:t xml:space="preserve">  description: 3GPP TS 28.312; Intent driven management services for mobile networks</w:t>
      </w:r>
    </w:p>
    <w:p w14:paraId="233E16D7" w14:textId="77777777" w:rsidR="007C1E0C" w:rsidRDefault="007C1E0C" w:rsidP="007C1E0C">
      <w:pPr>
        <w:pStyle w:val="PL"/>
      </w:pPr>
      <w:r>
        <w:t xml:space="preserve">  url: http://www.3gpp.org/ftp/Specs/archive/28_series/28.312/</w:t>
      </w:r>
    </w:p>
    <w:p w14:paraId="1FFEE8FC" w14:textId="77777777" w:rsidR="007C1E0C" w:rsidRDefault="007C1E0C" w:rsidP="007C1E0C">
      <w:pPr>
        <w:pStyle w:val="PL"/>
      </w:pPr>
      <w:r>
        <w:t>paths: {}</w:t>
      </w:r>
    </w:p>
    <w:p w14:paraId="113CD757" w14:textId="77777777" w:rsidR="007C1E0C" w:rsidRDefault="007C1E0C" w:rsidP="007C1E0C">
      <w:pPr>
        <w:pStyle w:val="PL"/>
      </w:pPr>
      <w:r>
        <w:t>components:</w:t>
      </w:r>
    </w:p>
    <w:p w14:paraId="661DE0E2" w14:textId="77777777" w:rsidR="007C1E0C" w:rsidRDefault="007C1E0C" w:rsidP="007C1E0C">
      <w:pPr>
        <w:pStyle w:val="PL"/>
      </w:pPr>
      <w:r>
        <w:t xml:space="preserve">  schemas:</w:t>
      </w:r>
    </w:p>
    <w:p w14:paraId="2349301B" w14:textId="77777777" w:rsidR="007C1E0C" w:rsidRDefault="007C1E0C" w:rsidP="007C1E0C">
      <w:pPr>
        <w:pStyle w:val="PL"/>
      </w:pPr>
      <w:r>
        <w:t xml:space="preserve">       </w:t>
      </w:r>
    </w:p>
    <w:p w14:paraId="49C7507A" w14:textId="77777777" w:rsidR="007C1E0C" w:rsidRDefault="007C1E0C" w:rsidP="007C1E0C">
      <w:pPr>
        <w:pStyle w:val="PL"/>
      </w:pPr>
      <w:r>
        <w:t xml:space="preserve">   #-------Definition of the Scenario specific IntentExpectation dataType ----------#    </w:t>
      </w:r>
    </w:p>
    <w:p w14:paraId="7E673BE6" w14:textId="77777777" w:rsidR="007C1E0C" w:rsidRDefault="007C1E0C" w:rsidP="007C1E0C">
      <w:pPr>
        <w:pStyle w:val="PL"/>
      </w:pPr>
      <w:r>
        <w:t xml:space="preserve">    </w:t>
      </w:r>
      <w:proofErr w:type="spellStart"/>
      <w:r>
        <w:t>RadioNetworkExpectation</w:t>
      </w:r>
      <w:proofErr w:type="spellEnd"/>
      <w:r>
        <w:t>:</w:t>
      </w:r>
    </w:p>
    <w:p w14:paraId="5971CFC1" w14:textId="77777777" w:rsidR="007C1E0C" w:rsidRDefault="007C1E0C" w:rsidP="007C1E0C">
      <w:pPr>
        <w:pStyle w:val="PL"/>
      </w:pPr>
      <w:r>
        <w:t xml:space="preserve">      description: &gt;-</w:t>
      </w:r>
    </w:p>
    <w:p w14:paraId="7E3BF9D9" w14:textId="77777777" w:rsidR="007C1E0C" w:rsidRDefault="007C1E0C" w:rsidP="007C1E0C">
      <w:pPr>
        <w:pStyle w:val="PL"/>
      </w:pPr>
      <w:r>
        <w:t xml:space="preserve">        This data type is the "IntentExpectation" data type with specialisations to represent MnS consumer's expectations for radio network delivering and performance assurance    </w:t>
      </w:r>
    </w:p>
    <w:p w14:paraId="5DECF8C2" w14:textId="77777777" w:rsidR="007C1E0C" w:rsidRDefault="007C1E0C" w:rsidP="007C1E0C">
      <w:pPr>
        <w:pStyle w:val="PL"/>
      </w:pPr>
      <w:r>
        <w:t xml:space="preserve">      type: object</w:t>
      </w:r>
    </w:p>
    <w:p w14:paraId="67101F4A" w14:textId="77777777" w:rsidR="007C1E0C" w:rsidRDefault="007C1E0C" w:rsidP="007C1E0C">
      <w:pPr>
        <w:pStyle w:val="PL"/>
      </w:pPr>
      <w:r>
        <w:t xml:space="preserve">      properties:</w:t>
      </w:r>
    </w:p>
    <w:p w14:paraId="708D3A8A" w14:textId="77777777" w:rsidR="007C1E0C" w:rsidRDefault="007C1E0C" w:rsidP="007C1E0C">
      <w:pPr>
        <w:pStyle w:val="PL"/>
      </w:pPr>
      <w:r>
        <w:t xml:space="preserve">        </w:t>
      </w:r>
      <w:proofErr w:type="spellStart"/>
      <w:r>
        <w:t>expectationId</w:t>
      </w:r>
      <w:proofErr w:type="spellEnd"/>
      <w:r>
        <w:t>:</w:t>
      </w:r>
    </w:p>
    <w:p w14:paraId="750BA61B" w14:textId="77777777" w:rsidR="007C1E0C" w:rsidRDefault="007C1E0C" w:rsidP="007C1E0C">
      <w:pPr>
        <w:pStyle w:val="PL"/>
      </w:pPr>
      <w:r>
        <w:t xml:space="preserve">          type: string</w:t>
      </w:r>
    </w:p>
    <w:p w14:paraId="5AF06240" w14:textId="77777777" w:rsidR="007C1E0C" w:rsidRDefault="007C1E0C" w:rsidP="007C1E0C">
      <w:pPr>
        <w:pStyle w:val="PL"/>
      </w:pPr>
      <w:r>
        <w:t xml:space="preserve">        </w:t>
      </w:r>
      <w:proofErr w:type="spellStart"/>
      <w:r>
        <w:t>expectationVerb</w:t>
      </w:r>
      <w:proofErr w:type="spellEnd"/>
      <w:r>
        <w:t>:</w:t>
      </w:r>
    </w:p>
    <w:p w14:paraId="52F6289C" w14:textId="77777777" w:rsidR="007C1E0C" w:rsidRDefault="007C1E0C" w:rsidP="007C1E0C">
      <w:pPr>
        <w:pStyle w:val="PL"/>
      </w:pPr>
      <w:r>
        <w:t xml:space="preserve">           $ref: "TS28312_IntentNrm.yaml#/components/schemas/</w:t>
      </w:r>
      <w:proofErr w:type="spellStart"/>
      <w:r>
        <w:t>ExpectationVerb</w:t>
      </w:r>
      <w:proofErr w:type="spellEnd"/>
      <w:r>
        <w:t>"</w:t>
      </w:r>
    </w:p>
    <w:p w14:paraId="4880D013" w14:textId="77777777" w:rsidR="007C1E0C" w:rsidRDefault="007C1E0C" w:rsidP="007C1E0C">
      <w:pPr>
        <w:pStyle w:val="PL"/>
      </w:pPr>
      <w:r>
        <w:t xml:space="preserve">        </w:t>
      </w:r>
      <w:proofErr w:type="spellStart"/>
      <w:r>
        <w:t>expectationObjects</w:t>
      </w:r>
      <w:proofErr w:type="spellEnd"/>
      <w:r>
        <w:t>:</w:t>
      </w:r>
    </w:p>
    <w:p w14:paraId="10BB35DB" w14:textId="77777777" w:rsidR="007C1E0C" w:rsidRDefault="007C1E0C" w:rsidP="007C1E0C">
      <w:pPr>
        <w:pStyle w:val="PL"/>
      </w:pPr>
      <w:r>
        <w:t xml:space="preserve">          type: array</w:t>
      </w:r>
    </w:p>
    <w:p w14:paraId="790DDAF0" w14:textId="77777777" w:rsidR="007C1E0C" w:rsidRDefault="007C1E0C" w:rsidP="007C1E0C">
      <w:pPr>
        <w:pStyle w:val="PL"/>
      </w:pPr>
      <w:r>
        <w:t xml:space="preserve">          items:</w:t>
      </w:r>
    </w:p>
    <w:p w14:paraId="239514DD" w14:textId="77777777" w:rsidR="007C1E0C" w:rsidRDefault="007C1E0C" w:rsidP="007C1E0C">
      <w:pPr>
        <w:pStyle w:val="PL"/>
      </w:pPr>
      <w:r>
        <w:t xml:space="preserve">            $ref: "#/components/schemas/</w:t>
      </w:r>
      <w:proofErr w:type="spellStart"/>
      <w:r>
        <w:t>RadioNetworkExpectationObject</w:t>
      </w:r>
      <w:proofErr w:type="spellEnd"/>
      <w:r>
        <w:t>"</w:t>
      </w:r>
    </w:p>
    <w:p w14:paraId="294E1683" w14:textId="77777777" w:rsidR="007C1E0C" w:rsidRDefault="007C1E0C" w:rsidP="007C1E0C">
      <w:pPr>
        <w:pStyle w:val="PL"/>
      </w:pPr>
      <w:r>
        <w:t xml:space="preserve">        expectationTargets:</w:t>
      </w:r>
    </w:p>
    <w:p w14:paraId="33C26A38" w14:textId="77777777" w:rsidR="007C1E0C" w:rsidRDefault="007C1E0C" w:rsidP="007C1E0C">
      <w:pPr>
        <w:pStyle w:val="PL"/>
      </w:pPr>
      <w:r>
        <w:t xml:space="preserve">          type: array</w:t>
      </w:r>
    </w:p>
    <w:p w14:paraId="4471BCE3" w14:textId="77777777" w:rsidR="007C1E0C" w:rsidRDefault="007C1E0C" w:rsidP="007C1E0C">
      <w:pPr>
        <w:pStyle w:val="PL"/>
      </w:pPr>
      <w:r>
        <w:t xml:space="preserve">          items:</w:t>
      </w:r>
    </w:p>
    <w:p w14:paraId="5A68226F" w14:textId="77777777" w:rsidR="007C1E0C" w:rsidRDefault="007C1E0C" w:rsidP="007C1E0C">
      <w:pPr>
        <w:pStyle w:val="PL"/>
      </w:pPr>
      <w:r>
        <w:t xml:space="preserve">            type: object</w:t>
      </w:r>
    </w:p>
    <w:p w14:paraId="67FDF196" w14:textId="77777777" w:rsidR="007C1E0C" w:rsidRDefault="007C1E0C" w:rsidP="007C1E0C">
      <w:pPr>
        <w:pStyle w:val="PL"/>
      </w:pPr>
      <w:r>
        <w:t xml:space="preserve">            </w:t>
      </w:r>
      <w:proofErr w:type="spellStart"/>
      <w:r>
        <w:t>oneOf</w:t>
      </w:r>
      <w:proofErr w:type="spellEnd"/>
      <w:r>
        <w:t>:</w:t>
      </w:r>
    </w:p>
    <w:p w14:paraId="1429EB99" w14:textId="77777777" w:rsidR="007C1E0C" w:rsidRDefault="007C1E0C" w:rsidP="007C1E0C">
      <w:pPr>
        <w:pStyle w:val="PL"/>
      </w:pPr>
      <w:r>
        <w:t xml:space="preserve">              - $ref: "#/components/schemas/</w:t>
      </w:r>
      <w:proofErr w:type="spellStart"/>
      <w:r>
        <w:t>WeakRSRPRatioTarget</w:t>
      </w:r>
      <w:proofErr w:type="spellEnd"/>
      <w:r>
        <w:t>"</w:t>
      </w:r>
    </w:p>
    <w:p w14:paraId="274019D6" w14:textId="77777777" w:rsidR="007C1E0C" w:rsidRDefault="007C1E0C" w:rsidP="007C1E0C">
      <w:pPr>
        <w:pStyle w:val="PL"/>
      </w:pPr>
      <w:r>
        <w:t xml:space="preserve">              - $ref: "#/components/schemas/</w:t>
      </w:r>
      <w:proofErr w:type="spellStart"/>
      <w:r>
        <w:t>LowSINRRatioTarget</w:t>
      </w:r>
      <w:proofErr w:type="spellEnd"/>
      <w:r>
        <w:t>"</w:t>
      </w:r>
    </w:p>
    <w:p w14:paraId="612BE4A2" w14:textId="77777777" w:rsidR="007C1E0C" w:rsidRDefault="007C1E0C" w:rsidP="007C1E0C">
      <w:pPr>
        <w:pStyle w:val="PL"/>
      </w:pPr>
      <w:r>
        <w:t xml:space="preserve">              - $ref: "#/components/schemas/</w:t>
      </w:r>
      <w:proofErr w:type="spellStart"/>
      <w:r>
        <w:t>AveULRANUEThptTarget</w:t>
      </w:r>
      <w:proofErr w:type="spellEnd"/>
      <w:r>
        <w:t>"</w:t>
      </w:r>
    </w:p>
    <w:p w14:paraId="6BEEF609" w14:textId="77777777" w:rsidR="007C1E0C" w:rsidRDefault="007C1E0C" w:rsidP="007C1E0C">
      <w:pPr>
        <w:pStyle w:val="PL"/>
      </w:pPr>
      <w:r>
        <w:t xml:space="preserve">              - $ref: "#/components/schemas/</w:t>
      </w:r>
      <w:proofErr w:type="spellStart"/>
      <w:r>
        <w:t>AveDLRANUEThptTarget</w:t>
      </w:r>
      <w:proofErr w:type="spellEnd"/>
      <w:r>
        <w:t>"</w:t>
      </w:r>
    </w:p>
    <w:p w14:paraId="4961B9A5" w14:textId="77777777" w:rsidR="007C1E0C" w:rsidRDefault="007C1E0C" w:rsidP="007C1E0C">
      <w:pPr>
        <w:pStyle w:val="PL"/>
      </w:pPr>
      <w:r>
        <w:t xml:space="preserve">              - $ref: "#/components/schemas/</w:t>
      </w:r>
      <w:proofErr w:type="spellStart"/>
      <w:r>
        <w:t>LowULRANUEThptRatioTarget</w:t>
      </w:r>
      <w:proofErr w:type="spellEnd"/>
      <w:r>
        <w:t>"</w:t>
      </w:r>
    </w:p>
    <w:p w14:paraId="451BCAE1" w14:textId="77777777" w:rsidR="007C1E0C" w:rsidRDefault="007C1E0C" w:rsidP="007C1E0C">
      <w:pPr>
        <w:pStyle w:val="PL"/>
      </w:pPr>
      <w:r>
        <w:t xml:space="preserve">              - $ref: "#/components/schemas/</w:t>
      </w:r>
      <w:proofErr w:type="spellStart"/>
      <w:r>
        <w:t>LowDLRANUEThptRatioTarget</w:t>
      </w:r>
      <w:proofErr w:type="spellEnd"/>
      <w:r>
        <w:t xml:space="preserve">" </w:t>
      </w:r>
    </w:p>
    <w:p w14:paraId="5642EEB5" w14:textId="77777777" w:rsidR="007C1E0C" w:rsidRDefault="007C1E0C" w:rsidP="007C1E0C">
      <w:pPr>
        <w:pStyle w:val="PL"/>
      </w:pPr>
      <w:r>
        <w:t xml:space="preserve">        expectationContexts:</w:t>
      </w:r>
    </w:p>
    <w:p w14:paraId="60CC6ED8" w14:textId="77777777" w:rsidR="007C1E0C" w:rsidRDefault="007C1E0C" w:rsidP="007C1E0C">
      <w:pPr>
        <w:pStyle w:val="PL"/>
      </w:pPr>
      <w:r>
        <w:lastRenderedPageBreak/>
        <w:t xml:space="preserve">          type: array</w:t>
      </w:r>
    </w:p>
    <w:p w14:paraId="1DC52D30" w14:textId="77777777" w:rsidR="007C1E0C" w:rsidRDefault="007C1E0C" w:rsidP="007C1E0C">
      <w:pPr>
        <w:pStyle w:val="PL"/>
      </w:pPr>
      <w:r>
        <w:t xml:space="preserve">          items:</w:t>
      </w:r>
    </w:p>
    <w:p w14:paraId="30634050" w14:textId="77777777" w:rsidR="007C1E0C" w:rsidRDefault="007C1E0C" w:rsidP="007C1E0C">
      <w:pPr>
        <w:pStyle w:val="PL"/>
      </w:pPr>
      <w:r>
        <w:t xml:space="preserve">            $ref: "TS28312_IntentNrm.yaml#/components/schemas/ExpectationContext"</w:t>
      </w:r>
    </w:p>
    <w:p w14:paraId="6AA7078A" w14:textId="77777777" w:rsidR="007C1E0C" w:rsidRDefault="007C1E0C" w:rsidP="007C1E0C">
      <w:pPr>
        <w:pStyle w:val="PL"/>
      </w:pPr>
      <w:r>
        <w:t xml:space="preserve">        </w:t>
      </w:r>
      <w:proofErr w:type="spellStart"/>
      <w:r>
        <w:t>expectationfulfilmentInfo</w:t>
      </w:r>
      <w:proofErr w:type="spellEnd"/>
      <w:r>
        <w:t>:</w:t>
      </w:r>
    </w:p>
    <w:p w14:paraId="24D9281B"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39E447A9" w14:textId="77777777" w:rsidR="007C1E0C" w:rsidRDefault="007C1E0C" w:rsidP="007C1E0C">
      <w:pPr>
        <w:pStyle w:val="PL"/>
      </w:pPr>
      <w:r>
        <w:t xml:space="preserve">      required:</w:t>
      </w:r>
    </w:p>
    <w:p w14:paraId="059DEC8C" w14:textId="77777777" w:rsidR="007C1E0C" w:rsidRDefault="007C1E0C" w:rsidP="007C1E0C">
      <w:pPr>
        <w:pStyle w:val="PL"/>
      </w:pPr>
      <w:r>
        <w:t xml:space="preserve">        - </w:t>
      </w:r>
      <w:proofErr w:type="spellStart"/>
      <w:r>
        <w:t>expectationId</w:t>
      </w:r>
      <w:proofErr w:type="spellEnd"/>
    </w:p>
    <w:p w14:paraId="16887BA5" w14:textId="77777777" w:rsidR="007C1E0C" w:rsidRDefault="007C1E0C" w:rsidP="007C1E0C">
      <w:pPr>
        <w:pStyle w:val="PL"/>
        <w:rPr>
          <w:ins w:id="12" w:author="Jan Groenendijk"/>
        </w:rPr>
      </w:pPr>
      <w:ins w:id="13" w:author="Jan Groenendijk">
        <w:r>
          <w:t xml:space="preserve">    </w:t>
        </w:r>
        <w:proofErr w:type="spellStart"/>
        <w:r>
          <w:t>EdgeServiceSupportExpectation</w:t>
        </w:r>
        <w:proofErr w:type="spellEnd"/>
        <w:r>
          <w:t>:</w:t>
        </w:r>
      </w:ins>
    </w:p>
    <w:p w14:paraId="0CFC390B" w14:textId="77777777" w:rsidR="007C1E0C" w:rsidRDefault="007C1E0C" w:rsidP="007C1E0C">
      <w:pPr>
        <w:pStyle w:val="PL"/>
        <w:rPr>
          <w:del w:id="14" w:author="Jan Groenendijk"/>
        </w:rPr>
      </w:pPr>
      <w:del w:id="15" w:author="Jan Groenendijk">
        <w:r>
          <w:delText xml:space="preserve">    ServiceSupportExpectation:</w:delText>
        </w:r>
      </w:del>
    </w:p>
    <w:p w14:paraId="43251524" w14:textId="77777777" w:rsidR="007C1E0C" w:rsidRDefault="007C1E0C" w:rsidP="007C1E0C">
      <w:pPr>
        <w:pStyle w:val="PL"/>
      </w:pPr>
      <w:r>
        <w:t xml:space="preserve">      description: &gt;-</w:t>
      </w:r>
    </w:p>
    <w:p w14:paraId="00A8DE20" w14:textId="77777777" w:rsidR="007C1E0C" w:rsidRDefault="007C1E0C" w:rsidP="007C1E0C">
      <w:pPr>
        <w:pStyle w:val="PL"/>
      </w:pPr>
      <w:r>
        <w:t xml:space="preserve">        This data type is the "IntentExpectation" data type with specialisations to represent MnS consumer's expectations for service deployment    </w:t>
      </w:r>
    </w:p>
    <w:p w14:paraId="695E0F25" w14:textId="77777777" w:rsidR="007C1E0C" w:rsidRDefault="007C1E0C" w:rsidP="007C1E0C">
      <w:pPr>
        <w:pStyle w:val="PL"/>
      </w:pPr>
      <w:r>
        <w:t xml:space="preserve">      type: object</w:t>
      </w:r>
    </w:p>
    <w:p w14:paraId="5877EE02" w14:textId="77777777" w:rsidR="007C1E0C" w:rsidRDefault="007C1E0C" w:rsidP="007C1E0C">
      <w:pPr>
        <w:pStyle w:val="PL"/>
      </w:pPr>
      <w:r>
        <w:t xml:space="preserve">      properties:</w:t>
      </w:r>
    </w:p>
    <w:p w14:paraId="0BF2B9CB" w14:textId="77777777" w:rsidR="007C1E0C" w:rsidRDefault="007C1E0C" w:rsidP="007C1E0C">
      <w:pPr>
        <w:pStyle w:val="PL"/>
      </w:pPr>
      <w:r>
        <w:t xml:space="preserve">        </w:t>
      </w:r>
      <w:proofErr w:type="spellStart"/>
      <w:r>
        <w:t>expectationId</w:t>
      </w:r>
      <w:proofErr w:type="spellEnd"/>
      <w:r>
        <w:t>:</w:t>
      </w:r>
    </w:p>
    <w:p w14:paraId="79CE45E8" w14:textId="77777777" w:rsidR="007C1E0C" w:rsidRDefault="007C1E0C" w:rsidP="007C1E0C">
      <w:pPr>
        <w:pStyle w:val="PL"/>
      </w:pPr>
      <w:r>
        <w:t xml:space="preserve">          type: string</w:t>
      </w:r>
    </w:p>
    <w:p w14:paraId="795CD914" w14:textId="77777777" w:rsidR="007C1E0C" w:rsidRDefault="007C1E0C" w:rsidP="007C1E0C">
      <w:pPr>
        <w:pStyle w:val="PL"/>
      </w:pPr>
      <w:r>
        <w:t xml:space="preserve">        </w:t>
      </w:r>
      <w:proofErr w:type="spellStart"/>
      <w:r>
        <w:t>expectationVerb</w:t>
      </w:r>
      <w:proofErr w:type="spellEnd"/>
      <w:r>
        <w:t>:</w:t>
      </w:r>
    </w:p>
    <w:p w14:paraId="7A00C195" w14:textId="77777777" w:rsidR="007C1E0C" w:rsidRDefault="007C1E0C" w:rsidP="007C1E0C">
      <w:pPr>
        <w:pStyle w:val="PL"/>
      </w:pPr>
      <w:r>
        <w:t xml:space="preserve">           $ref: "TS28312_IntentNrm.yaml#/components/schemas/</w:t>
      </w:r>
      <w:proofErr w:type="spellStart"/>
      <w:r>
        <w:t>ExpectationVerb</w:t>
      </w:r>
      <w:proofErr w:type="spellEnd"/>
      <w:r>
        <w:t>"</w:t>
      </w:r>
    </w:p>
    <w:p w14:paraId="0A0F71EF" w14:textId="77777777" w:rsidR="007C1E0C" w:rsidRDefault="007C1E0C" w:rsidP="007C1E0C">
      <w:pPr>
        <w:pStyle w:val="PL"/>
      </w:pPr>
      <w:r>
        <w:t xml:space="preserve">        </w:t>
      </w:r>
      <w:proofErr w:type="spellStart"/>
      <w:r>
        <w:t>expectationObjects</w:t>
      </w:r>
      <w:proofErr w:type="spellEnd"/>
      <w:r>
        <w:t>:</w:t>
      </w:r>
    </w:p>
    <w:p w14:paraId="0D929A98" w14:textId="77777777" w:rsidR="007C1E0C" w:rsidRDefault="007C1E0C" w:rsidP="007C1E0C">
      <w:pPr>
        <w:pStyle w:val="PL"/>
      </w:pPr>
      <w:r>
        <w:t xml:space="preserve">          type: array</w:t>
      </w:r>
    </w:p>
    <w:p w14:paraId="4C41789C" w14:textId="77777777" w:rsidR="007C1E0C" w:rsidRDefault="007C1E0C" w:rsidP="007C1E0C">
      <w:pPr>
        <w:pStyle w:val="PL"/>
      </w:pPr>
      <w:r>
        <w:t xml:space="preserve">          items:</w:t>
      </w:r>
    </w:p>
    <w:p w14:paraId="06BCC5C7" w14:textId="77777777" w:rsidR="007C1E0C" w:rsidRDefault="007C1E0C" w:rsidP="007C1E0C">
      <w:pPr>
        <w:pStyle w:val="PL"/>
        <w:rPr>
          <w:ins w:id="16" w:author="Jan Groenendijk"/>
        </w:rPr>
      </w:pPr>
      <w:ins w:id="17" w:author="Jan Groenendijk">
        <w:r>
          <w:t xml:space="preserve">            $ref: "#/components/schemas/</w:t>
        </w:r>
        <w:proofErr w:type="spellStart"/>
        <w:r>
          <w:t>EdgeServiceSupportExpectationObject</w:t>
        </w:r>
        <w:proofErr w:type="spellEnd"/>
        <w:r>
          <w:t>"</w:t>
        </w:r>
      </w:ins>
    </w:p>
    <w:p w14:paraId="12FC1340" w14:textId="77777777" w:rsidR="007C1E0C" w:rsidRDefault="007C1E0C" w:rsidP="007C1E0C">
      <w:pPr>
        <w:pStyle w:val="PL"/>
        <w:rPr>
          <w:del w:id="18" w:author="Jan Groenendijk"/>
        </w:rPr>
      </w:pPr>
      <w:del w:id="19" w:author="Jan Groenendijk">
        <w:r>
          <w:delText xml:space="preserve">            $ref: "#/components/schemas/ServiceSupportExpectationObject"</w:delText>
        </w:r>
      </w:del>
    </w:p>
    <w:p w14:paraId="6B7B3B50" w14:textId="77777777" w:rsidR="007C1E0C" w:rsidRDefault="007C1E0C" w:rsidP="007C1E0C">
      <w:pPr>
        <w:pStyle w:val="PL"/>
      </w:pPr>
      <w:r>
        <w:t xml:space="preserve">        expectationTargets:</w:t>
      </w:r>
    </w:p>
    <w:p w14:paraId="719F6DB0" w14:textId="77777777" w:rsidR="007C1E0C" w:rsidRDefault="007C1E0C" w:rsidP="007C1E0C">
      <w:pPr>
        <w:pStyle w:val="PL"/>
      </w:pPr>
      <w:r>
        <w:t xml:space="preserve">          type: array</w:t>
      </w:r>
    </w:p>
    <w:p w14:paraId="0C3FDC12" w14:textId="77777777" w:rsidR="007C1E0C" w:rsidRDefault="007C1E0C" w:rsidP="007C1E0C">
      <w:pPr>
        <w:pStyle w:val="PL"/>
      </w:pPr>
      <w:r>
        <w:t xml:space="preserve">          items:</w:t>
      </w:r>
    </w:p>
    <w:p w14:paraId="08EA5E02" w14:textId="77777777" w:rsidR="007C1E0C" w:rsidRDefault="007C1E0C" w:rsidP="007C1E0C">
      <w:pPr>
        <w:pStyle w:val="PL"/>
      </w:pPr>
      <w:r>
        <w:t xml:space="preserve">            type: object</w:t>
      </w:r>
    </w:p>
    <w:p w14:paraId="2225206F" w14:textId="77777777" w:rsidR="007C1E0C" w:rsidRDefault="007C1E0C" w:rsidP="007C1E0C">
      <w:pPr>
        <w:pStyle w:val="PL"/>
      </w:pPr>
      <w:r>
        <w:t xml:space="preserve">            </w:t>
      </w:r>
      <w:proofErr w:type="spellStart"/>
      <w:r>
        <w:t>oneOf</w:t>
      </w:r>
      <w:proofErr w:type="spellEnd"/>
      <w:r>
        <w:t>:</w:t>
      </w:r>
    </w:p>
    <w:p w14:paraId="055A1486" w14:textId="77777777" w:rsidR="007C1E0C" w:rsidRDefault="007C1E0C" w:rsidP="007C1E0C">
      <w:pPr>
        <w:pStyle w:val="PL"/>
      </w:pPr>
      <w:r>
        <w:t xml:space="preserve">              - $ref: "#/components/schemas/</w:t>
      </w:r>
      <w:proofErr w:type="spellStart"/>
      <w:r>
        <w:t>DLThptPerUETarget</w:t>
      </w:r>
      <w:proofErr w:type="spellEnd"/>
      <w:r>
        <w:t>"</w:t>
      </w:r>
    </w:p>
    <w:p w14:paraId="6BD2161E" w14:textId="77777777" w:rsidR="007C1E0C" w:rsidRDefault="007C1E0C" w:rsidP="007C1E0C">
      <w:pPr>
        <w:pStyle w:val="PL"/>
      </w:pPr>
      <w:r>
        <w:t xml:space="preserve">              - $ref: "#/components/schemas/</w:t>
      </w:r>
      <w:proofErr w:type="spellStart"/>
      <w:r>
        <w:t>ULThptPerUETarget</w:t>
      </w:r>
      <w:proofErr w:type="spellEnd"/>
      <w:r>
        <w:t>"</w:t>
      </w:r>
    </w:p>
    <w:p w14:paraId="75A77B00" w14:textId="77777777" w:rsidR="007C1E0C" w:rsidRDefault="007C1E0C" w:rsidP="007C1E0C">
      <w:pPr>
        <w:pStyle w:val="PL"/>
      </w:pPr>
      <w:r>
        <w:t xml:space="preserve">              - $ref: "#/components/schemas/</w:t>
      </w:r>
      <w:proofErr w:type="spellStart"/>
      <w:r>
        <w:t>DLLatencyTarget</w:t>
      </w:r>
      <w:proofErr w:type="spellEnd"/>
      <w:r>
        <w:t>"</w:t>
      </w:r>
    </w:p>
    <w:p w14:paraId="3526A3D0" w14:textId="77777777" w:rsidR="007C1E0C" w:rsidRDefault="007C1E0C" w:rsidP="007C1E0C">
      <w:pPr>
        <w:pStyle w:val="PL"/>
      </w:pPr>
      <w:r>
        <w:t xml:space="preserve">              - $ref: "#/components/schemas/</w:t>
      </w:r>
      <w:proofErr w:type="spellStart"/>
      <w:r>
        <w:t>ULLatencyTarget</w:t>
      </w:r>
      <w:proofErr w:type="spellEnd"/>
      <w:r>
        <w:t>"</w:t>
      </w:r>
    </w:p>
    <w:p w14:paraId="2667434C" w14:textId="77777777" w:rsidR="007C1E0C" w:rsidRDefault="007C1E0C" w:rsidP="007C1E0C">
      <w:pPr>
        <w:pStyle w:val="PL"/>
      </w:pPr>
      <w:r>
        <w:t xml:space="preserve">              - $ref: "#/components/schemas/</w:t>
      </w:r>
      <w:proofErr w:type="spellStart"/>
      <w:r>
        <w:t>MaxNumberofUEsTarget</w:t>
      </w:r>
      <w:proofErr w:type="spellEnd"/>
      <w:r>
        <w:t>"</w:t>
      </w:r>
    </w:p>
    <w:p w14:paraId="628D8131" w14:textId="77777777" w:rsidR="007C1E0C" w:rsidRDefault="007C1E0C" w:rsidP="007C1E0C">
      <w:pPr>
        <w:pStyle w:val="PL"/>
      </w:pPr>
      <w:r>
        <w:t xml:space="preserve">              - $ref: "#/components/schemas/</w:t>
      </w:r>
      <w:proofErr w:type="spellStart"/>
      <w:r>
        <w:t>ActivityFactorTarget</w:t>
      </w:r>
      <w:proofErr w:type="spellEnd"/>
      <w:r>
        <w:t>"</w:t>
      </w:r>
    </w:p>
    <w:p w14:paraId="69A212AF" w14:textId="77777777" w:rsidR="007C1E0C" w:rsidRDefault="007C1E0C" w:rsidP="007C1E0C">
      <w:pPr>
        <w:pStyle w:val="PL"/>
      </w:pPr>
      <w:r>
        <w:t xml:space="preserve">              - $ref: "#/components/schemas/</w:t>
      </w:r>
      <w:proofErr w:type="spellStart"/>
      <w:r>
        <w:t>UESpeedTarget</w:t>
      </w:r>
      <w:proofErr w:type="spellEnd"/>
      <w:r>
        <w:t>"</w:t>
      </w:r>
    </w:p>
    <w:p w14:paraId="09B3B445" w14:textId="77777777" w:rsidR="007C1E0C" w:rsidRDefault="007C1E0C" w:rsidP="007C1E0C">
      <w:pPr>
        <w:pStyle w:val="PL"/>
      </w:pPr>
      <w:r>
        <w:t xml:space="preserve">              - $ref: "TS28312_IntentNrm.yaml#/components/schemas/ExpectationTarget"</w:t>
      </w:r>
    </w:p>
    <w:p w14:paraId="4E1775BC" w14:textId="77777777" w:rsidR="007C1E0C" w:rsidRDefault="007C1E0C" w:rsidP="007C1E0C">
      <w:pPr>
        <w:pStyle w:val="PL"/>
      </w:pPr>
      <w:r>
        <w:t xml:space="preserve">        expectationContexts:</w:t>
      </w:r>
    </w:p>
    <w:p w14:paraId="750C8FC0" w14:textId="77777777" w:rsidR="007C1E0C" w:rsidRDefault="007C1E0C" w:rsidP="007C1E0C">
      <w:pPr>
        <w:pStyle w:val="PL"/>
      </w:pPr>
      <w:r>
        <w:t xml:space="preserve">          type: array</w:t>
      </w:r>
    </w:p>
    <w:p w14:paraId="7DF3AC83" w14:textId="77777777" w:rsidR="007C1E0C" w:rsidRDefault="007C1E0C" w:rsidP="007C1E0C">
      <w:pPr>
        <w:pStyle w:val="PL"/>
      </w:pPr>
      <w:r>
        <w:t xml:space="preserve">          items:</w:t>
      </w:r>
    </w:p>
    <w:p w14:paraId="082E0FDC" w14:textId="77777777" w:rsidR="007C1E0C" w:rsidRDefault="007C1E0C" w:rsidP="007C1E0C">
      <w:pPr>
        <w:pStyle w:val="PL"/>
      </w:pPr>
      <w:r>
        <w:t xml:space="preserve">            type: object</w:t>
      </w:r>
    </w:p>
    <w:p w14:paraId="6A231E8C" w14:textId="77777777" w:rsidR="007C1E0C" w:rsidRDefault="007C1E0C" w:rsidP="007C1E0C">
      <w:pPr>
        <w:pStyle w:val="PL"/>
      </w:pPr>
      <w:r>
        <w:t xml:space="preserve">            </w:t>
      </w:r>
      <w:proofErr w:type="spellStart"/>
      <w:r>
        <w:t>oneOf</w:t>
      </w:r>
      <w:proofErr w:type="spellEnd"/>
      <w:r>
        <w:t>:</w:t>
      </w:r>
    </w:p>
    <w:p w14:paraId="6057C077" w14:textId="77777777" w:rsidR="007C1E0C" w:rsidRDefault="007C1E0C" w:rsidP="007C1E0C">
      <w:pPr>
        <w:pStyle w:val="PL"/>
      </w:pPr>
      <w:r>
        <w:t xml:space="preserve">              - $ref: "#/components/schemas/</w:t>
      </w:r>
      <w:proofErr w:type="spellStart"/>
      <w:r>
        <w:t>ServiceStartTimeContext</w:t>
      </w:r>
      <w:proofErr w:type="spellEnd"/>
      <w:r>
        <w:t>"</w:t>
      </w:r>
    </w:p>
    <w:p w14:paraId="217F8CBE" w14:textId="77777777" w:rsidR="007C1E0C" w:rsidRDefault="007C1E0C" w:rsidP="007C1E0C">
      <w:pPr>
        <w:pStyle w:val="PL"/>
      </w:pPr>
      <w:r>
        <w:t xml:space="preserve">              - $ref: "#/components/schemas/</w:t>
      </w:r>
      <w:proofErr w:type="spellStart"/>
      <w:r>
        <w:t>ServiceEndTimeContext</w:t>
      </w:r>
      <w:proofErr w:type="spellEnd"/>
      <w:r>
        <w:t>"</w:t>
      </w:r>
    </w:p>
    <w:p w14:paraId="35472400" w14:textId="77777777" w:rsidR="007C1E0C" w:rsidRDefault="007C1E0C" w:rsidP="007C1E0C">
      <w:pPr>
        <w:pStyle w:val="PL"/>
      </w:pPr>
      <w:r>
        <w:t xml:space="preserve">              - $ref: "#/components/schemas/</w:t>
      </w:r>
      <w:proofErr w:type="spellStart"/>
      <w:r>
        <w:t>UEMobilityLevelContext</w:t>
      </w:r>
      <w:proofErr w:type="spellEnd"/>
      <w:r>
        <w:t>"</w:t>
      </w:r>
    </w:p>
    <w:p w14:paraId="053CD8B7" w14:textId="77777777" w:rsidR="007C1E0C" w:rsidRDefault="007C1E0C" w:rsidP="007C1E0C">
      <w:pPr>
        <w:pStyle w:val="PL"/>
      </w:pPr>
      <w:r>
        <w:t xml:space="preserve">              - $ref: "#/components/schemas/</w:t>
      </w:r>
      <w:proofErr w:type="spellStart"/>
      <w:r>
        <w:t>ResourceSharingLevelContext</w:t>
      </w:r>
      <w:proofErr w:type="spellEnd"/>
      <w:r>
        <w:t>"</w:t>
      </w:r>
    </w:p>
    <w:p w14:paraId="0A528740" w14:textId="77777777" w:rsidR="007C1E0C" w:rsidRDefault="007C1E0C" w:rsidP="007C1E0C">
      <w:pPr>
        <w:pStyle w:val="PL"/>
      </w:pPr>
      <w:r>
        <w:t xml:space="preserve">              - $ref: "TS28312_IntentNrm.yaml#/components/schemas/ExpectationContext"</w:t>
      </w:r>
    </w:p>
    <w:p w14:paraId="1B1B6085" w14:textId="77777777" w:rsidR="007C1E0C" w:rsidRDefault="007C1E0C" w:rsidP="007C1E0C">
      <w:pPr>
        <w:pStyle w:val="PL"/>
      </w:pPr>
      <w:r>
        <w:t xml:space="preserve">        </w:t>
      </w:r>
      <w:proofErr w:type="spellStart"/>
      <w:r>
        <w:t>expectationfulfilmentInfo</w:t>
      </w:r>
      <w:proofErr w:type="spellEnd"/>
      <w:r>
        <w:t>:</w:t>
      </w:r>
    </w:p>
    <w:p w14:paraId="04527FA0"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6BF6BE2B" w14:textId="77777777" w:rsidR="007C1E0C" w:rsidRDefault="007C1E0C" w:rsidP="007C1E0C">
      <w:pPr>
        <w:pStyle w:val="PL"/>
      </w:pPr>
      <w:r>
        <w:t xml:space="preserve">      required:</w:t>
      </w:r>
    </w:p>
    <w:p w14:paraId="73EA556E" w14:textId="77777777" w:rsidR="007C1E0C" w:rsidRDefault="007C1E0C" w:rsidP="007C1E0C">
      <w:pPr>
        <w:pStyle w:val="PL"/>
      </w:pPr>
      <w:r>
        <w:t xml:space="preserve">        - </w:t>
      </w:r>
      <w:proofErr w:type="spellStart"/>
      <w:r>
        <w:t>expectationId</w:t>
      </w:r>
      <w:proofErr w:type="spellEnd"/>
      <w:r>
        <w:t xml:space="preserve">                      </w:t>
      </w:r>
    </w:p>
    <w:p w14:paraId="7FDC46AE" w14:textId="77777777" w:rsidR="007C1E0C" w:rsidRDefault="007C1E0C" w:rsidP="007C1E0C">
      <w:pPr>
        <w:pStyle w:val="PL"/>
      </w:pPr>
      <w:r>
        <w:t xml:space="preserve">   #-------Definition of the IntentExpectation dataType ----------#    </w:t>
      </w:r>
    </w:p>
    <w:p w14:paraId="40908CCD" w14:textId="77777777" w:rsidR="007C1E0C" w:rsidRDefault="007C1E0C" w:rsidP="007C1E0C">
      <w:pPr>
        <w:pStyle w:val="PL"/>
      </w:pPr>
    </w:p>
    <w:p w14:paraId="04767D9A" w14:textId="77777777" w:rsidR="007C1E0C" w:rsidRDefault="007C1E0C" w:rsidP="007C1E0C">
      <w:pPr>
        <w:pStyle w:val="PL"/>
      </w:pPr>
      <w:r>
        <w:t xml:space="preserve">   #-------Definition of the scenario specific ExpectationObject dataType ----------#    </w:t>
      </w:r>
    </w:p>
    <w:p w14:paraId="50BD2A5A" w14:textId="77777777" w:rsidR="007C1E0C" w:rsidRDefault="007C1E0C" w:rsidP="007C1E0C">
      <w:pPr>
        <w:pStyle w:val="PL"/>
      </w:pPr>
      <w:r>
        <w:t xml:space="preserve">    </w:t>
      </w:r>
      <w:proofErr w:type="spellStart"/>
      <w:r>
        <w:t>RadioNetworkExpectationObject</w:t>
      </w:r>
      <w:proofErr w:type="spellEnd"/>
      <w:r>
        <w:t>:</w:t>
      </w:r>
    </w:p>
    <w:p w14:paraId="040E9B63" w14:textId="77777777" w:rsidR="007C1E0C" w:rsidRDefault="007C1E0C" w:rsidP="007C1E0C">
      <w:pPr>
        <w:pStyle w:val="PL"/>
      </w:pPr>
      <w:r>
        <w:t xml:space="preserve">      description: &gt;-</w:t>
      </w:r>
    </w:p>
    <w:p w14:paraId="3F6BCC87" w14:textId="77777777" w:rsidR="007C1E0C" w:rsidRDefault="007C1E0C" w:rsidP="007C1E0C">
      <w:pPr>
        <w:pStyle w:val="PL"/>
      </w:pPr>
      <w:r>
        <w:t xml:space="preserve">        This data type is the "ExpectationObject" data type with specialisations for </w:t>
      </w:r>
      <w:proofErr w:type="spellStart"/>
      <w:r>
        <w:t>RadioNetworkExpectation</w:t>
      </w:r>
      <w:proofErr w:type="spellEnd"/>
    </w:p>
    <w:p w14:paraId="25922D4A" w14:textId="77777777" w:rsidR="007C1E0C" w:rsidRDefault="007C1E0C" w:rsidP="007C1E0C">
      <w:pPr>
        <w:pStyle w:val="PL"/>
      </w:pPr>
      <w:r>
        <w:t xml:space="preserve">      type: object</w:t>
      </w:r>
    </w:p>
    <w:p w14:paraId="73E025FA" w14:textId="77777777" w:rsidR="007C1E0C" w:rsidRDefault="007C1E0C" w:rsidP="007C1E0C">
      <w:pPr>
        <w:pStyle w:val="PL"/>
      </w:pPr>
      <w:r>
        <w:t xml:space="preserve">      properties:</w:t>
      </w:r>
    </w:p>
    <w:p w14:paraId="791DED90" w14:textId="77777777" w:rsidR="007C1E0C" w:rsidRDefault="007C1E0C" w:rsidP="007C1E0C">
      <w:pPr>
        <w:pStyle w:val="PL"/>
      </w:pPr>
      <w:r>
        <w:t xml:space="preserve">        </w:t>
      </w:r>
      <w:proofErr w:type="spellStart"/>
      <w:r>
        <w:t>objectType</w:t>
      </w:r>
      <w:proofErr w:type="spellEnd"/>
      <w:r>
        <w:t>:</w:t>
      </w:r>
    </w:p>
    <w:p w14:paraId="0C2FB65C" w14:textId="77777777" w:rsidR="007C1E0C" w:rsidRDefault="007C1E0C" w:rsidP="007C1E0C">
      <w:pPr>
        <w:pStyle w:val="PL"/>
      </w:pPr>
      <w:r>
        <w:t xml:space="preserve">          type: string</w:t>
      </w:r>
    </w:p>
    <w:p w14:paraId="1D73A371" w14:textId="77777777" w:rsidR="007C1E0C" w:rsidRDefault="007C1E0C" w:rsidP="007C1E0C">
      <w:pPr>
        <w:pStyle w:val="PL"/>
      </w:pPr>
      <w:r>
        <w:t xml:space="preserve">          </w:t>
      </w:r>
      <w:proofErr w:type="spellStart"/>
      <w:r>
        <w:t>enum</w:t>
      </w:r>
      <w:proofErr w:type="spellEnd"/>
      <w:r>
        <w:t>:</w:t>
      </w:r>
    </w:p>
    <w:p w14:paraId="7851EC7B" w14:textId="77777777" w:rsidR="007C1E0C" w:rsidRDefault="007C1E0C" w:rsidP="007C1E0C">
      <w:pPr>
        <w:pStyle w:val="PL"/>
      </w:pPr>
      <w:r>
        <w:t xml:space="preserve">            - </w:t>
      </w:r>
      <w:proofErr w:type="spellStart"/>
      <w:r>
        <w:t>RAN_SubNetwork</w:t>
      </w:r>
      <w:proofErr w:type="spellEnd"/>
      <w:r>
        <w:t xml:space="preserve"> #value for Radio Network Expectation--#</w:t>
      </w:r>
    </w:p>
    <w:p w14:paraId="79EA20FE" w14:textId="77777777" w:rsidR="007C1E0C" w:rsidRDefault="007C1E0C" w:rsidP="007C1E0C">
      <w:pPr>
        <w:pStyle w:val="PL"/>
      </w:pPr>
      <w:r>
        <w:t xml:space="preserve">        </w:t>
      </w:r>
      <w:proofErr w:type="spellStart"/>
      <w:r>
        <w:t>objectInstance</w:t>
      </w:r>
      <w:proofErr w:type="spellEnd"/>
      <w:r>
        <w:t>:</w:t>
      </w:r>
    </w:p>
    <w:p w14:paraId="2600A949" w14:textId="77777777" w:rsidR="007C1E0C" w:rsidRDefault="007C1E0C" w:rsidP="007C1E0C">
      <w:pPr>
        <w:pStyle w:val="PL"/>
      </w:pPr>
      <w:r>
        <w:t xml:space="preserve">          $ref: "TS28623_ComDefs.yaml#/components/schemas/</w:t>
      </w:r>
      <w:proofErr w:type="spellStart"/>
      <w:r>
        <w:t>Dn</w:t>
      </w:r>
      <w:proofErr w:type="spellEnd"/>
      <w:r>
        <w:t>"</w:t>
      </w:r>
    </w:p>
    <w:p w14:paraId="026B167D" w14:textId="77777777" w:rsidR="007C1E0C" w:rsidRDefault="007C1E0C" w:rsidP="007C1E0C">
      <w:pPr>
        <w:pStyle w:val="PL"/>
      </w:pPr>
      <w:r>
        <w:t xml:space="preserve">        </w:t>
      </w:r>
      <w:proofErr w:type="spellStart"/>
      <w:r>
        <w:t>objectContexts</w:t>
      </w:r>
      <w:proofErr w:type="spellEnd"/>
      <w:r>
        <w:t>:</w:t>
      </w:r>
    </w:p>
    <w:p w14:paraId="614A5907" w14:textId="77777777" w:rsidR="007C1E0C" w:rsidRDefault="007C1E0C" w:rsidP="007C1E0C">
      <w:pPr>
        <w:pStyle w:val="PL"/>
      </w:pPr>
      <w:r>
        <w:t xml:space="preserve">          type: array</w:t>
      </w:r>
    </w:p>
    <w:p w14:paraId="7C465468" w14:textId="77777777" w:rsidR="007C1E0C" w:rsidRDefault="007C1E0C" w:rsidP="007C1E0C">
      <w:pPr>
        <w:pStyle w:val="PL"/>
      </w:pPr>
      <w:r>
        <w:t xml:space="preserve">          items:</w:t>
      </w:r>
    </w:p>
    <w:p w14:paraId="31211C15" w14:textId="77777777" w:rsidR="007C1E0C" w:rsidRDefault="007C1E0C" w:rsidP="007C1E0C">
      <w:pPr>
        <w:pStyle w:val="PL"/>
      </w:pPr>
      <w:r>
        <w:t xml:space="preserve">            type: object</w:t>
      </w:r>
    </w:p>
    <w:p w14:paraId="5E3F26AC" w14:textId="77777777" w:rsidR="007C1E0C" w:rsidRDefault="007C1E0C" w:rsidP="007C1E0C">
      <w:pPr>
        <w:pStyle w:val="PL"/>
      </w:pPr>
      <w:r>
        <w:t xml:space="preserve">            </w:t>
      </w:r>
      <w:proofErr w:type="spellStart"/>
      <w:r>
        <w:t>oneOf</w:t>
      </w:r>
      <w:proofErr w:type="spellEnd"/>
      <w:r>
        <w:t>:</w:t>
      </w:r>
    </w:p>
    <w:p w14:paraId="37BB748B" w14:textId="77777777" w:rsidR="007C1E0C" w:rsidRDefault="007C1E0C" w:rsidP="007C1E0C">
      <w:pPr>
        <w:pStyle w:val="PL"/>
      </w:pPr>
      <w:r>
        <w:t xml:space="preserve">              - $ref: "#/components/schemas/CoverageAreaPolygonContext"</w:t>
      </w:r>
    </w:p>
    <w:p w14:paraId="2D72CD17" w14:textId="77777777" w:rsidR="007C1E0C" w:rsidRDefault="007C1E0C" w:rsidP="007C1E0C">
      <w:pPr>
        <w:pStyle w:val="PL"/>
      </w:pPr>
      <w:r>
        <w:t xml:space="preserve">              - $ref: "#/components/schemas/</w:t>
      </w:r>
      <w:proofErr w:type="spellStart"/>
      <w:r>
        <w:t>CoverageTACContext</w:t>
      </w:r>
      <w:proofErr w:type="spellEnd"/>
      <w:r>
        <w:t>"</w:t>
      </w:r>
    </w:p>
    <w:p w14:paraId="2832C7F8" w14:textId="77777777" w:rsidR="007C1E0C" w:rsidRDefault="007C1E0C" w:rsidP="007C1E0C">
      <w:pPr>
        <w:pStyle w:val="PL"/>
      </w:pPr>
      <w:r>
        <w:t xml:space="preserve">              - $ref: "#/components/schemas/</w:t>
      </w:r>
      <w:proofErr w:type="spellStart"/>
      <w:r>
        <w:t>PLMNContext</w:t>
      </w:r>
      <w:proofErr w:type="spellEnd"/>
      <w:r>
        <w:t>"</w:t>
      </w:r>
    </w:p>
    <w:p w14:paraId="3F2E3C0D" w14:textId="77777777" w:rsidR="007C1E0C" w:rsidRDefault="007C1E0C" w:rsidP="007C1E0C">
      <w:pPr>
        <w:pStyle w:val="PL"/>
      </w:pPr>
      <w:r>
        <w:t xml:space="preserve">              - $ref: "#/components/schemas/</w:t>
      </w:r>
      <w:proofErr w:type="spellStart"/>
      <w:r>
        <w:t>NRFqBandContext</w:t>
      </w:r>
      <w:proofErr w:type="spellEnd"/>
      <w:r>
        <w:t>"</w:t>
      </w:r>
    </w:p>
    <w:p w14:paraId="6BC29915" w14:textId="77777777" w:rsidR="007C1E0C" w:rsidRDefault="007C1E0C" w:rsidP="007C1E0C">
      <w:pPr>
        <w:pStyle w:val="PL"/>
      </w:pPr>
      <w:r>
        <w:t xml:space="preserve">              - $ref: "#/components/schemas/</w:t>
      </w:r>
      <w:proofErr w:type="spellStart"/>
      <w:r>
        <w:t>RATContext</w:t>
      </w:r>
      <w:proofErr w:type="spellEnd"/>
      <w:r>
        <w:t>"</w:t>
      </w:r>
    </w:p>
    <w:p w14:paraId="2377BD15" w14:textId="77777777" w:rsidR="007C1E0C" w:rsidRDefault="007C1E0C" w:rsidP="007C1E0C">
      <w:pPr>
        <w:pStyle w:val="PL"/>
      </w:pPr>
      <w:r>
        <w:t xml:space="preserve">              - $ref: "#/components/schemas/ObjectContext"               </w:t>
      </w:r>
    </w:p>
    <w:p w14:paraId="439D8B3F" w14:textId="77777777" w:rsidR="007C1E0C" w:rsidRDefault="007C1E0C" w:rsidP="007C1E0C">
      <w:pPr>
        <w:pStyle w:val="PL"/>
        <w:rPr>
          <w:ins w:id="20" w:author="Jan Groenendijk"/>
        </w:rPr>
      </w:pPr>
      <w:ins w:id="21" w:author="Jan Groenendijk">
        <w:r>
          <w:t xml:space="preserve">    </w:t>
        </w:r>
        <w:proofErr w:type="spellStart"/>
        <w:r>
          <w:t>EdgeServiceSupportExpectationObject</w:t>
        </w:r>
        <w:proofErr w:type="spellEnd"/>
        <w:r>
          <w:t xml:space="preserve">: </w:t>
        </w:r>
      </w:ins>
    </w:p>
    <w:p w14:paraId="0DF3C7B5" w14:textId="77777777" w:rsidR="007C1E0C" w:rsidRDefault="007C1E0C" w:rsidP="007C1E0C">
      <w:pPr>
        <w:pStyle w:val="PL"/>
        <w:rPr>
          <w:del w:id="22" w:author="Jan Groenendijk"/>
        </w:rPr>
      </w:pPr>
      <w:del w:id="23" w:author="Jan Groenendijk">
        <w:r>
          <w:delText xml:space="preserve">    ServiceSupportExpectationObject: </w:delText>
        </w:r>
      </w:del>
    </w:p>
    <w:p w14:paraId="5C4119BC" w14:textId="77777777" w:rsidR="007C1E0C" w:rsidRDefault="007C1E0C" w:rsidP="007C1E0C">
      <w:pPr>
        <w:pStyle w:val="PL"/>
      </w:pPr>
      <w:r>
        <w:lastRenderedPageBreak/>
        <w:t xml:space="preserve">      description: &gt;-</w:t>
      </w:r>
    </w:p>
    <w:p w14:paraId="488516DD" w14:textId="77777777" w:rsidR="007C1E0C" w:rsidRDefault="007C1E0C" w:rsidP="007C1E0C">
      <w:pPr>
        <w:pStyle w:val="PL"/>
        <w:rPr>
          <w:ins w:id="24" w:author="Jan Groenendijk"/>
        </w:rPr>
      </w:pPr>
      <w:ins w:id="25" w:author="Jan Groenendijk">
        <w:r>
          <w:t xml:space="preserve">        This data type is the "ExpectationObject" data type with specialisations for </w:t>
        </w:r>
        <w:proofErr w:type="spellStart"/>
        <w:r>
          <w:t>EdgeServiceSupportExpectation</w:t>
        </w:r>
        <w:proofErr w:type="spellEnd"/>
      </w:ins>
    </w:p>
    <w:p w14:paraId="34CB06C2" w14:textId="77777777" w:rsidR="007C1E0C" w:rsidRDefault="007C1E0C" w:rsidP="007C1E0C">
      <w:pPr>
        <w:pStyle w:val="PL"/>
        <w:rPr>
          <w:del w:id="26" w:author="Jan Groenendijk"/>
        </w:rPr>
      </w:pPr>
      <w:del w:id="27" w:author="Jan Groenendijk">
        <w:r>
          <w:delText xml:space="preserve">        This data type is the "ExpectationObject" data type with specialisations for ServiceSupportExpectation</w:delText>
        </w:r>
      </w:del>
    </w:p>
    <w:p w14:paraId="6BCF1E96" w14:textId="77777777" w:rsidR="007C1E0C" w:rsidRDefault="007C1E0C" w:rsidP="007C1E0C">
      <w:pPr>
        <w:pStyle w:val="PL"/>
      </w:pPr>
      <w:r>
        <w:t xml:space="preserve">      type: object</w:t>
      </w:r>
    </w:p>
    <w:p w14:paraId="03D53FBB" w14:textId="77777777" w:rsidR="007C1E0C" w:rsidRDefault="007C1E0C" w:rsidP="007C1E0C">
      <w:pPr>
        <w:pStyle w:val="PL"/>
      </w:pPr>
      <w:r>
        <w:t xml:space="preserve">      properties:</w:t>
      </w:r>
    </w:p>
    <w:p w14:paraId="26FA9751" w14:textId="77777777" w:rsidR="007C1E0C" w:rsidRDefault="007C1E0C" w:rsidP="007C1E0C">
      <w:pPr>
        <w:pStyle w:val="PL"/>
      </w:pPr>
      <w:r>
        <w:t xml:space="preserve">        </w:t>
      </w:r>
      <w:proofErr w:type="spellStart"/>
      <w:r>
        <w:t>objectType</w:t>
      </w:r>
      <w:proofErr w:type="spellEnd"/>
      <w:r>
        <w:t>:</w:t>
      </w:r>
    </w:p>
    <w:p w14:paraId="768BC29C" w14:textId="77777777" w:rsidR="007C1E0C" w:rsidRDefault="007C1E0C" w:rsidP="007C1E0C">
      <w:pPr>
        <w:pStyle w:val="PL"/>
      </w:pPr>
      <w:r>
        <w:t xml:space="preserve">          type: string</w:t>
      </w:r>
    </w:p>
    <w:p w14:paraId="6AB5BFBF" w14:textId="77777777" w:rsidR="007C1E0C" w:rsidRDefault="007C1E0C" w:rsidP="007C1E0C">
      <w:pPr>
        <w:pStyle w:val="PL"/>
      </w:pPr>
      <w:r>
        <w:t xml:space="preserve">          </w:t>
      </w:r>
      <w:proofErr w:type="spellStart"/>
      <w:r>
        <w:t>enum</w:t>
      </w:r>
      <w:proofErr w:type="spellEnd"/>
      <w:r>
        <w:t>:</w:t>
      </w:r>
    </w:p>
    <w:p w14:paraId="598A03F0" w14:textId="77777777" w:rsidR="007C1E0C" w:rsidRDefault="007C1E0C" w:rsidP="007C1E0C">
      <w:pPr>
        <w:pStyle w:val="PL"/>
        <w:rPr>
          <w:ins w:id="28" w:author="Jan Groenendijk"/>
        </w:rPr>
      </w:pPr>
      <w:ins w:id="29" w:author="Jan Groenendijk">
        <w:r>
          <w:t xml:space="preserve">            - </w:t>
        </w:r>
        <w:proofErr w:type="spellStart"/>
        <w:r>
          <w:t>EdgeService_Support</w:t>
        </w:r>
        <w:proofErr w:type="spellEnd"/>
        <w:r>
          <w:t xml:space="preserve"> #value for Edge Service Support Expectation--#</w:t>
        </w:r>
      </w:ins>
    </w:p>
    <w:p w14:paraId="1EC5EA34" w14:textId="77777777" w:rsidR="007C1E0C" w:rsidRDefault="007C1E0C" w:rsidP="007C1E0C">
      <w:pPr>
        <w:pStyle w:val="PL"/>
        <w:rPr>
          <w:del w:id="30" w:author="Jan Groenendijk"/>
        </w:rPr>
      </w:pPr>
      <w:del w:id="31" w:author="Jan Groenendijk">
        <w:r>
          <w:delText xml:space="preserve">            - Service_Support #value for Service Support Expectation--#</w:delText>
        </w:r>
      </w:del>
    </w:p>
    <w:p w14:paraId="29B68277" w14:textId="77777777" w:rsidR="007C1E0C" w:rsidRDefault="007C1E0C" w:rsidP="007C1E0C">
      <w:pPr>
        <w:pStyle w:val="PL"/>
      </w:pPr>
      <w:r>
        <w:t xml:space="preserve">        </w:t>
      </w:r>
      <w:proofErr w:type="spellStart"/>
      <w:r>
        <w:t>objectInstance</w:t>
      </w:r>
      <w:proofErr w:type="spellEnd"/>
      <w:r>
        <w:t>:</w:t>
      </w:r>
    </w:p>
    <w:p w14:paraId="59B7E433" w14:textId="77777777" w:rsidR="007C1E0C" w:rsidRDefault="007C1E0C" w:rsidP="007C1E0C">
      <w:pPr>
        <w:pStyle w:val="PL"/>
      </w:pPr>
      <w:r>
        <w:t xml:space="preserve">          $ref: "TS28623_ComDefs.yaml#/components/schemas/</w:t>
      </w:r>
      <w:proofErr w:type="spellStart"/>
      <w:r>
        <w:t>Dn</w:t>
      </w:r>
      <w:proofErr w:type="spellEnd"/>
      <w:r>
        <w:t>"</w:t>
      </w:r>
    </w:p>
    <w:p w14:paraId="7EBA519D" w14:textId="77777777" w:rsidR="007C1E0C" w:rsidRDefault="007C1E0C" w:rsidP="007C1E0C">
      <w:pPr>
        <w:pStyle w:val="PL"/>
      </w:pPr>
      <w:r>
        <w:t xml:space="preserve">        </w:t>
      </w:r>
      <w:proofErr w:type="spellStart"/>
      <w:r>
        <w:t>objectContexts</w:t>
      </w:r>
      <w:proofErr w:type="spellEnd"/>
      <w:r>
        <w:t>:</w:t>
      </w:r>
    </w:p>
    <w:p w14:paraId="4CD9F31D" w14:textId="77777777" w:rsidR="007C1E0C" w:rsidRDefault="007C1E0C" w:rsidP="007C1E0C">
      <w:pPr>
        <w:pStyle w:val="PL"/>
      </w:pPr>
      <w:r>
        <w:t xml:space="preserve">          type: array</w:t>
      </w:r>
    </w:p>
    <w:p w14:paraId="60507BC5" w14:textId="77777777" w:rsidR="007C1E0C" w:rsidRDefault="007C1E0C" w:rsidP="007C1E0C">
      <w:pPr>
        <w:pStyle w:val="PL"/>
      </w:pPr>
      <w:r>
        <w:t xml:space="preserve">          items:</w:t>
      </w:r>
    </w:p>
    <w:p w14:paraId="0AA92569" w14:textId="77777777" w:rsidR="007C1E0C" w:rsidRDefault="007C1E0C" w:rsidP="007C1E0C">
      <w:pPr>
        <w:pStyle w:val="PL"/>
      </w:pPr>
      <w:r>
        <w:t xml:space="preserve">            type: object</w:t>
      </w:r>
    </w:p>
    <w:p w14:paraId="160CF5C1" w14:textId="77777777" w:rsidR="007C1E0C" w:rsidRDefault="007C1E0C" w:rsidP="007C1E0C">
      <w:pPr>
        <w:pStyle w:val="PL"/>
      </w:pPr>
      <w:r>
        <w:t xml:space="preserve">            </w:t>
      </w:r>
      <w:proofErr w:type="spellStart"/>
      <w:r>
        <w:t>oneOf</w:t>
      </w:r>
      <w:proofErr w:type="spellEnd"/>
      <w:r>
        <w:t>:</w:t>
      </w:r>
    </w:p>
    <w:p w14:paraId="0A3CA0F8" w14:textId="77777777" w:rsidR="007C1E0C" w:rsidRDefault="007C1E0C" w:rsidP="007C1E0C">
      <w:pPr>
        <w:pStyle w:val="PL"/>
      </w:pPr>
      <w:r>
        <w:t xml:space="preserve">              - $ref: "#/components/schemas/</w:t>
      </w:r>
      <w:proofErr w:type="spellStart"/>
      <w:r>
        <w:t>EdgeIdenfiticationIdContext</w:t>
      </w:r>
      <w:proofErr w:type="spellEnd"/>
      <w:r>
        <w:t>"</w:t>
      </w:r>
    </w:p>
    <w:p w14:paraId="52F7F1E1" w14:textId="77777777" w:rsidR="007C1E0C" w:rsidRDefault="007C1E0C" w:rsidP="007C1E0C">
      <w:pPr>
        <w:pStyle w:val="PL"/>
      </w:pPr>
      <w:r>
        <w:t xml:space="preserve">              - $ref: "#/components/schemas/</w:t>
      </w:r>
      <w:proofErr w:type="spellStart"/>
      <w:r>
        <w:t>EdgeIdenfiticationLocContext</w:t>
      </w:r>
      <w:proofErr w:type="spellEnd"/>
      <w:r>
        <w:t>"</w:t>
      </w:r>
    </w:p>
    <w:p w14:paraId="0D072FE4" w14:textId="77777777" w:rsidR="007C1E0C" w:rsidRDefault="007C1E0C" w:rsidP="007C1E0C">
      <w:pPr>
        <w:pStyle w:val="PL"/>
      </w:pPr>
      <w:r>
        <w:t xml:space="preserve">              - $ref: "#/components/schemas/CoverageAreaTAContext"   </w:t>
      </w:r>
    </w:p>
    <w:p w14:paraId="67C4E790" w14:textId="77777777" w:rsidR="007C1E0C" w:rsidRDefault="007C1E0C" w:rsidP="007C1E0C">
      <w:pPr>
        <w:pStyle w:val="PL"/>
      </w:pPr>
      <w:r>
        <w:t xml:space="preserve">              - $ref: "#/components/schemas/ObjectContext"   </w:t>
      </w:r>
    </w:p>
    <w:p w14:paraId="07F45FD3" w14:textId="77777777" w:rsidR="007C1E0C" w:rsidRDefault="007C1E0C" w:rsidP="007C1E0C">
      <w:pPr>
        <w:pStyle w:val="PL"/>
      </w:pPr>
      <w:r>
        <w:t xml:space="preserve">   #-------Definition of the ExpectationObject dataType ----------#    </w:t>
      </w:r>
    </w:p>
    <w:p w14:paraId="450CD354" w14:textId="77777777" w:rsidR="007C1E0C" w:rsidRDefault="007C1E0C" w:rsidP="007C1E0C">
      <w:pPr>
        <w:pStyle w:val="PL"/>
      </w:pPr>
    </w:p>
    <w:p w14:paraId="181427C4" w14:textId="77777777" w:rsidR="007C1E0C" w:rsidRDefault="007C1E0C" w:rsidP="007C1E0C">
      <w:pPr>
        <w:pStyle w:val="PL"/>
      </w:pPr>
    </w:p>
    <w:p w14:paraId="58465368" w14:textId="77777777" w:rsidR="007C1E0C" w:rsidRDefault="007C1E0C" w:rsidP="007C1E0C">
      <w:pPr>
        <w:pStyle w:val="PL"/>
      </w:pPr>
      <w:r>
        <w:t xml:space="preserve">   #-------Definition of the Scenario specific ExpectationTarget dataType----------#     </w:t>
      </w:r>
    </w:p>
    <w:p w14:paraId="1CFAA861" w14:textId="77777777" w:rsidR="007C1E0C" w:rsidRDefault="007C1E0C" w:rsidP="007C1E0C">
      <w:pPr>
        <w:pStyle w:val="PL"/>
      </w:pPr>
      <w:r>
        <w:t xml:space="preserve">    </w:t>
      </w:r>
      <w:proofErr w:type="spellStart"/>
      <w:r>
        <w:t>WeakRSRPRatioTarget</w:t>
      </w:r>
      <w:proofErr w:type="spellEnd"/>
      <w:r>
        <w:t>:</w:t>
      </w:r>
    </w:p>
    <w:p w14:paraId="571A64C8" w14:textId="77777777" w:rsidR="007C1E0C" w:rsidRDefault="007C1E0C" w:rsidP="007C1E0C">
      <w:pPr>
        <w:pStyle w:val="PL"/>
      </w:pPr>
      <w:r>
        <w:t xml:space="preserve">      description: &gt;-</w:t>
      </w:r>
    </w:p>
    <w:p w14:paraId="2A993ACD" w14:textId="77777777" w:rsidR="007C1E0C" w:rsidRDefault="007C1E0C" w:rsidP="007C1E0C">
      <w:pPr>
        <w:pStyle w:val="PL"/>
      </w:pPr>
      <w:r>
        <w:t xml:space="preserve">        This data type is the "ExpectationTarget" data type with specialisations for </w:t>
      </w:r>
      <w:proofErr w:type="spellStart"/>
      <w:r>
        <w:t>WeakRSRPRatioTarget</w:t>
      </w:r>
      <w:proofErr w:type="spellEnd"/>
    </w:p>
    <w:p w14:paraId="5371A4C3" w14:textId="77777777" w:rsidR="007C1E0C" w:rsidRDefault="007C1E0C" w:rsidP="007C1E0C">
      <w:pPr>
        <w:pStyle w:val="PL"/>
      </w:pPr>
      <w:r>
        <w:t xml:space="preserve">      type: object</w:t>
      </w:r>
    </w:p>
    <w:p w14:paraId="49CAA1F5" w14:textId="77777777" w:rsidR="007C1E0C" w:rsidRDefault="007C1E0C" w:rsidP="007C1E0C">
      <w:pPr>
        <w:pStyle w:val="PL"/>
      </w:pPr>
      <w:r>
        <w:t xml:space="preserve">      properties:</w:t>
      </w:r>
    </w:p>
    <w:p w14:paraId="7DB41B07" w14:textId="77777777" w:rsidR="007C1E0C" w:rsidRDefault="007C1E0C" w:rsidP="007C1E0C">
      <w:pPr>
        <w:pStyle w:val="PL"/>
      </w:pPr>
      <w:r>
        <w:t xml:space="preserve">        </w:t>
      </w:r>
      <w:proofErr w:type="spellStart"/>
      <w:r>
        <w:t>targetName</w:t>
      </w:r>
      <w:proofErr w:type="spellEnd"/>
      <w:r>
        <w:t>:</w:t>
      </w:r>
    </w:p>
    <w:p w14:paraId="017DD262" w14:textId="77777777" w:rsidR="007C1E0C" w:rsidRDefault="007C1E0C" w:rsidP="007C1E0C">
      <w:pPr>
        <w:pStyle w:val="PL"/>
      </w:pPr>
      <w:r>
        <w:t xml:space="preserve">          type: string</w:t>
      </w:r>
    </w:p>
    <w:p w14:paraId="52FCB060" w14:textId="77777777" w:rsidR="007C1E0C" w:rsidRDefault="007C1E0C" w:rsidP="007C1E0C">
      <w:pPr>
        <w:pStyle w:val="PL"/>
      </w:pPr>
      <w:r>
        <w:t xml:space="preserve">          </w:t>
      </w:r>
      <w:proofErr w:type="spellStart"/>
      <w:r>
        <w:t>enum</w:t>
      </w:r>
      <w:proofErr w:type="spellEnd"/>
      <w:r>
        <w:t>:</w:t>
      </w:r>
    </w:p>
    <w:p w14:paraId="43072440" w14:textId="77777777" w:rsidR="007C1E0C" w:rsidRDefault="007C1E0C" w:rsidP="007C1E0C">
      <w:pPr>
        <w:pStyle w:val="PL"/>
      </w:pPr>
      <w:r>
        <w:t xml:space="preserve">            - </w:t>
      </w:r>
      <w:proofErr w:type="spellStart"/>
      <w:r>
        <w:t>WeakRSRPRatio</w:t>
      </w:r>
      <w:proofErr w:type="spellEnd"/>
    </w:p>
    <w:p w14:paraId="0406743C" w14:textId="77777777" w:rsidR="007C1E0C" w:rsidRDefault="007C1E0C" w:rsidP="007C1E0C">
      <w:pPr>
        <w:pStyle w:val="PL"/>
      </w:pPr>
      <w:r>
        <w:t xml:space="preserve">        </w:t>
      </w:r>
      <w:proofErr w:type="spellStart"/>
      <w:r>
        <w:t>targetCondition</w:t>
      </w:r>
      <w:proofErr w:type="spellEnd"/>
      <w:r>
        <w:t>:</w:t>
      </w:r>
    </w:p>
    <w:p w14:paraId="06A5D221" w14:textId="77777777" w:rsidR="007C1E0C" w:rsidRDefault="007C1E0C" w:rsidP="007C1E0C">
      <w:pPr>
        <w:pStyle w:val="PL"/>
      </w:pPr>
      <w:r>
        <w:t xml:space="preserve">          type: string</w:t>
      </w:r>
    </w:p>
    <w:p w14:paraId="227AF589" w14:textId="77777777" w:rsidR="007C1E0C" w:rsidRDefault="007C1E0C" w:rsidP="007C1E0C">
      <w:pPr>
        <w:pStyle w:val="PL"/>
      </w:pPr>
      <w:r>
        <w:t xml:space="preserve">          </w:t>
      </w:r>
      <w:proofErr w:type="spellStart"/>
      <w:r>
        <w:t>enum</w:t>
      </w:r>
      <w:proofErr w:type="spellEnd"/>
      <w:r>
        <w:t>:</w:t>
      </w:r>
    </w:p>
    <w:p w14:paraId="622A4F6D" w14:textId="77777777" w:rsidR="007C1E0C" w:rsidRDefault="007C1E0C" w:rsidP="007C1E0C">
      <w:pPr>
        <w:pStyle w:val="PL"/>
      </w:pPr>
      <w:r>
        <w:t xml:space="preserve">            - IS_LESS_THAN</w:t>
      </w:r>
    </w:p>
    <w:p w14:paraId="0C35ED74" w14:textId="77777777" w:rsidR="007C1E0C" w:rsidRDefault="007C1E0C" w:rsidP="007C1E0C">
      <w:pPr>
        <w:pStyle w:val="PL"/>
      </w:pPr>
      <w:r>
        <w:t xml:space="preserve">        </w:t>
      </w:r>
      <w:proofErr w:type="spellStart"/>
      <w:r>
        <w:t>targetValueRange</w:t>
      </w:r>
      <w:proofErr w:type="spellEnd"/>
      <w:r>
        <w:t>:</w:t>
      </w:r>
    </w:p>
    <w:p w14:paraId="0BE3415A" w14:textId="77777777" w:rsidR="007C1E0C" w:rsidRDefault="007C1E0C" w:rsidP="007C1E0C">
      <w:pPr>
        <w:pStyle w:val="PL"/>
      </w:pPr>
      <w:r>
        <w:t xml:space="preserve">          type: integer</w:t>
      </w:r>
    </w:p>
    <w:p w14:paraId="284ED4BE" w14:textId="77777777" w:rsidR="007C1E0C" w:rsidRDefault="007C1E0C" w:rsidP="007C1E0C">
      <w:pPr>
        <w:pStyle w:val="PL"/>
      </w:pPr>
      <w:r>
        <w:t xml:space="preserve">          minimum: 0</w:t>
      </w:r>
    </w:p>
    <w:p w14:paraId="73443597" w14:textId="77777777" w:rsidR="007C1E0C" w:rsidRDefault="007C1E0C" w:rsidP="007C1E0C">
      <w:pPr>
        <w:pStyle w:val="PL"/>
      </w:pPr>
      <w:r>
        <w:t xml:space="preserve">          maximum: 100</w:t>
      </w:r>
    </w:p>
    <w:p w14:paraId="1AC8E761" w14:textId="77777777" w:rsidR="007C1E0C" w:rsidRDefault="007C1E0C" w:rsidP="007C1E0C">
      <w:pPr>
        <w:pStyle w:val="PL"/>
      </w:pPr>
      <w:r>
        <w:t xml:space="preserve">        </w:t>
      </w:r>
      <w:proofErr w:type="spellStart"/>
      <w:r>
        <w:t>targetContexts</w:t>
      </w:r>
      <w:proofErr w:type="spellEnd"/>
      <w:r>
        <w:t>:</w:t>
      </w:r>
    </w:p>
    <w:p w14:paraId="28614217" w14:textId="77777777" w:rsidR="007C1E0C" w:rsidRDefault="007C1E0C" w:rsidP="007C1E0C">
      <w:pPr>
        <w:pStyle w:val="PL"/>
      </w:pPr>
      <w:r>
        <w:t xml:space="preserve">          $ref: "#/components/schemas/</w:t>
      </w:r>
      <w:proofErr w:type="spellStart"/>
      <w:r>
        <w:t>WeakRSRPContext</w:t>
      </w:r>
      <w:proofErr w:type="spellEnd"/>
      <w:r>
        <w:t>"</w:t>
      </w:r>
    </w:p>
    <w:p w14:paraId="36313BA1" w14:textId="77777777" w:rsidR="007C1E0C" w:rsidRDefault="007C1E0C" w:rsidP="007C1E0C">
      <w:pPr>
        <w:pStyle w:val="PL"/>
      </w:pPr>
      <w:r>
        <w:t xml:space="preserve">        </w:t>
      </w:r>
      <w:proofErr w:type="spellStart"/>
      <w:r>
        <w:t>targetFulfilmentInfo</w:t>
      </w:r>
      <w:proofErr w:type="spellEnd"/>
      <w:r>
        <w:t>:</w:t>
      </w:r>
    </w:p>
    <w:p w14:paraId="19C97013" w14:textId="77777777" w:rsidR="007C1E0C" w:rsidRDefault="007C1E0C" w:rsidP="007C1E0C">
      <w:pPr>
        <w:pStyle w:val="PL"/>
      </w:pPr>
      <w:r>
        <w:t xml:space="preserve">          $ref: "TS28312_IntentNrm.yaml#/components/schemas/</w:t>
      </w:r>
      <w:proofErr w:type="spellStart"/>
      <w:r>
        <w:t>FulfilmentInfo</w:t>
      </w:r>
      <w:proofErr w:type="spellEnd"/>
      <w:r>
        <w:t>"</w:t>
      </w:r>
    </w:p>
    <w:p w14:paraId="5FDD418C" w14:textId="77777777" w:rsidR="007C1E0C" w:rsidRDefault="007C1E0C" w:rsidP="007C1E0C">
      <w:pPr>
        <w:pStyle w:val="PL"/>
      </w:pPr>
      <w:r>
        <w:t xml:space="preserve">    </w:t>
      </w:r>
      <w:proofErr w:type="spellStart"/>
      <w:r>
        <w:t>WeakRSRPContext</w:t>
      </w:r>
      <w:proofErr w:type="spellEnd"/>
      <w:r>
        <w:t>:</w:t>
      </w:r>
    </w:p>
    <w:p w14:paraId="46287DFD" w14:textId="77777777" w:rsidR="007C1E0C" w:rsidRDefault="007C1E0C" w:rsidP="007C1E0C">
      <w:pPr>
        <w:pStyle w:val="PL"/>
      </w:pPr>
      <w:r>
        <w:t xml:space="preserve">      description: &gt;-</w:t>
      </w:r>
    </w:p>
    <w:p w14:paraId="1A761C7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402FCF7C" w14:textId="77777777" w:rsidR="007C1E0C" w:rsidRDefault="007C1E0C" w:rsidP="007C1E0C">
      <w:pPr>
        <w:pStyle w:val="PL"/>
      </w:pPr>
      <w:r>
        <w:t xml:space="preserve">      type: object</w:t>
      </w:r>
    </w:p>
    <w:p w14:paraId="0537AD5B" w14:textId="77777777" w:rsidR="007C1E0C" w:rsidRDefault="007C1E0C" w:rsidP="007C1E0C">
      <w:pPr>
        <w:pStyle w:val="PL"/>
      </w:pPr>
      <w:r>
        <w:t xml:space="preserve">      properties:</w:t>
      </w:r>
    </w:p>
    <w:p w14:paraId="44021F5A" w14:textId="77777777" w:rsidR="007C1E0C" w:rsidRDefault="007C1E0C" w:rsidP="007C1E0C">
      <w:pPr>
        <w:pStyle w:val="PL"/>
      </w:pPr>
      <w:r>
        <w:t xml:space="preserve">        </w:t>
      </w:r>
      <w:proofErr w:type="spellStart"/>
      <w:r>
        <w:t>contextAttribute</w:t>
      </w:r>
      <w:proofErr w:type="spellEnd"/>
      <w:r>
        <w:t>:</w:t>
      </w:r>
    </w:p>
    <w:p w14:paraId="20798861" w14:textId="77777777" w:rsidR="007C1E0C" w:rsidRDefault="007C1E0C" w:rsidP="007C1E0C">
      <w:pPr>
        <w:pStyle w:val="PL"/>
      </w:pPr>
      <w:r>
        <w:t xml:space="preserve">          type: string</w:t>
      </w:r>
    </w:p>
    <w:p w14:paraId="7171AC0E" w14:textId="77777777" w:rsidR="007C1E0C" w:rsidRDefault="007C1E0C" w:rsidP="007C1E0C">
      <w:pPr>
        <w:pStyle w:val="PL"/>
      </w:pPr>
      <w:r>
        <w:t xml:space="preserve">          </w:t>
      </w:r>
      <w:proofErr w:type="spellStart"/>
      <w:r>
        <w:t>enum</w:t>
      </w:r>
      <w:proofErr w:type="spellEnd"/>
      <w:r>
        <w:t>:</w:t>
      </w:r>
    </w:p>
    <w:p w14:paraId="30E2857B" w14:textId="77777777" w:rsidR="007C1E0C" w:rsidRDefault="007C1E0C" w:rsidP="007C1E0C">
      <w:pPr>
        <w:pStyle w:val="PL"/>
      </w:pPr>
      <w:r>
        <w:t xml:space="preserve">            - </w:t>
      </w:r>
      <w:proofErr w:type="spellStart"/>
      <w:r>
        <w:t>WeakRSRPThreshold</w:t>
      </w:r>
      <w:proofErr w:type="spellEnd"/>
    </w:p>
    <w:p w14:paraId="7D2784D7" w14:textId="77777777" w:rsidR="007C1E0C" w:rsidRDefault="007C1E0C" w:rsidP="007C1E0C">
      <w:pPr>
        <w:pStyle w:val="PL"/>
      </w:pPr>
      <w:r>
        <w:t xml:space="preserve">        </w:t>
      </w:r>
      <w:proofErr w:type="spellStart"/>
      <w:r>
        <w:t>contextCondition</w:t>
      </w:r>
      <w:proofErr w:type="spellEnd"/>
      <w:r>
        <w:t>:</w:t>
      </w:r>
    </w:p>
    <w:p w14:paraId="70201F0B" w14:textId="77777777" w:rsidR="007C1E0C" w:rsidRDefault="007C1E0C" w:rsidP="007C1E0C">
      <w:pPr>
        <w:pStyle w:val="PL"/>
      </w:pPr>
      <w:r>
        <w:t xml:space="preserve">          type: string</w:t>
      </w:r>
    </w:p>
    <w:p w14:paraId="1B53DB6A" w14:textId="77777777" w:rsidR="007C1E0C" w:rsidRDefault="007C1E0C" w:rsidP="007C1E0C">
      <w:pPr>
        <w:pStyle w:val="PL"/>
      </w:pPr>
      <w:r>
        <w:t xml:space="preserve">          </w:t>
      </w:r>
      <w:proofErr w:type="spellStart"/>
      <w:r>
        <w:t>enum</w:t>
      </w:r>
      <w:proofErr w:type="spellEnd"/>
      <w:r>
        <w:t>:</w:t>
      </w:r>
    </w:p>
    <w:p w14:paraId="7B153311" w14:textId="77777777" w:rsidR="007C1E0C" w:rsidRDefault="007C1E0C" w:rsidP="007C1E0C">
      <w:pPr>
        <w:pStyle w:val="PL"/>
      </w:pPr>
      <w:r>
        <w:t xml:space="preserve">            - IS_LESS_THAN</w:t>
      </w:r>
    </w:p>
    <w:p w14:paraId="775510E7" w14:textId="77777777" w:rsidR="007C1E0C" w:rsidRDefault="007C1E0C" w:rsidP="007C1E0C">
      <w:pPr>
        <w:pStyle w:val="PL"/>
      </w:pPr>
      <w:r>
        <w:t xml:space="preserve">        </w:t>
      </w:r>
      <w:proofErr w:type="spellStart"/>
      <w:r>
        <w:t>contextValueRange</w:t>
      </w:r>
      <w:proofErr w:type="spellEnd"/>
      <w:r>
        <w:t>:</w:t>
      </w:r>
    </w:p>
    <w:p w14:paraId="15766655" w14:textId="77777777" w:rsidR="007C1E0C" w:rsidRDefault="007C1E0C" w:rsidP="007C1E0C">
      <w:pPr>
        <w:pStyle w:val="PL"/>
      </w:pPr>
      <w:r>
        <w:t xml:space="preserve">          type: number</w:t>
      </w:r>
    </w:p>
    <w:p w14:paraId="7A407A75" w14:textId="77777777" w:rsidR="007C1E0C" w:rsidRDefault="007C1E0C" w:rsidP="007C1E0C">
      <w:pPr>
        <w:pStyle w:val="PL"/>
      </w:pPr>
      <w:r>
        <w:t xml:space="preserve">    </w:t>
      </w:r>
      <w:proofErr w:type="spellStart"/>
      <w:r>
        <w:t>LowSINRRatioTarget</w:t>
      </w:r>
      <w:proofErr w:type="spellEnd"/>
      <w:r>
        <w:t>:</w:t>
      </w:r>
    </w:p>
    <w:p w14:paraId="16A6C175" w14:textId="77777777" w:rsidR="007C1E0C" w:rsidRDefault="007C1E0C" w:rsidP="007C1E0C">
      <w:pPr>
        <w:pStyle w:val="PL"/>
      </w:pPr>
      <w:r>
        <w:t xml:space="preserve">      description: &gt;-</w:t>
      </w:r>
    </w:p>
    <w:p w14:paraId="16586F29" w14:textId="77777777" w:rsidR="007C1E0C" w:rsidRDefault="007C1E0C" w:rsidP="007C1E0C">
      <w:pPr>
        <w:pStyle w:val="PL"/>
      </w:pPr>
      <w:r>
        <w:t xml:space="preserve">        This data type is the "ExpectationTarget" data type with specialisations for </w:t>
      </w:r>
      <w:proofErr w:type="spellStart"/>
      <w:r>
        <w:t>LowSINRatioTarget</w:t>
      </w:r>
      <w:proofErr w:type="spellEnd"/>
    </w:p>
    <w:p w14:paraId="59AD4093" w14:textId="77777777" w:rsidR="007C1E0C" w:rsidRDefault="007C1E0C" w:rsidP="007C1E0C">
      <w:pPr>
        <w:pStyle w:val="PL"/>
      </w:pPr>
      <w:r>
        <w:t xml:space="preserve">      type: object</w:t>
      </w:r>
    </w:p>
    <w:p w14:paraId="66932895" w14:textId="77777777" w:rsidR="007C1E0C" w:rsidRDefault="007C1E0C" w:rsidP="007C1E0C">
      <w:pPr>
        <w:pStyle w:val="PL"/>
      </w:pPr>
      <w:r>
        <w:t xml:space="preserve">      properties:</w:t>
      </w:r>
    </w:p>
    <w:p w14:paraId="3688CC86" w14:textId="77777777" w:rsidR="007C1E0C" w:rsidRDefault="007C1E0C" w:rsidP="007C1E0C">
      <w:pPr>
        <w:pStyle w:val="PL"/>
      </w:pPr>
      <w:r>
        <w:t xml:space="preserve">        </w:t>
      </w:r>
      <w:proofErr w:type="spellStart"/>
      <w:r>
        <w:t>targetName</w:t>
      </w:r>
      <w:proofErr w:type="spellEnd"/>
      <w:r>
        <w:t>:</w:t>
      </w:r>
    </w:p>
    <w:p w14:paraId="391AF5D7" w14:textId="77777777" w:rsidR="007C1E0C" w:rsidRDefault="007C1E0C" w:rsidP="007C1E0C">
      <w:pPr>
        <w:pStyle w:val="PL"/>
      </w:pPr>
      <w:r>
        <w:t xml:space="preserve">          type: string</w:t>
      </w:r>
    </w:p>
    <w:p w14:paraId="5A5605AE" w14:textId="77777777" w:rsidR="007C1E0C" w:rsidRDefault="007C1E0C" w:rsidP="007C1E0C">
      <w:pPr>
        <w:pStyle w:val="PL"/>
      </w:pPr>
      <w:r>
        <w:t xml:space="preserve">          </w:t>
      </w:r>
      <w:proofErr w:type="spellStart"/>
      <w:r>
        <w:t>enum</w:t>
      </w:r>
      <w:proofErr w:type="spellEnd"/>
      <w:r>
        <w:t>:</w:t>
      </w:r>
    </w:p>
    <w:p w14:paraId="3124D67A" w14:textId="77777777" w:rsidR="007C1E0C" w:rsidRDefault="007C1E0C" w:rsidP="007C1E0C">
      <w:pPr>
        <w:pStyle w:val="PL"/>
      </w:pPr>
      <w:r>
        <w:t xml:space="preserve">            - </w:t>
      </w:r>
      <w:proofErr w:type="spellStart"/>
      <w:r>
        <w:t>LowSINRRatio</w:t>
      </w:r>
      <w:proofErr w:type="spellEnd"/>
    </w:p>
    <w:p w14:paraId="6D44E03B" w14:textId="77777777" w:rsidR="007C1E0C" w:rsidRDefault="007C1E0C" w:rsidP="007C1E0C">
      <w:pPr>
        <w:pStyle w:val="PL"/>
      </w:pPr>
      <w:r>
        <w:t xml:space="preserve">        </w:t>
      </w:r>
      <w:proofErr w:type="spellStart"/>
      <w:r>
        <w:t>targetCondition</w:t>
      </w:r>
      <w:proofErr w:type="spellEnd"/>
      <w:r>
        <w:t>:</w:t>
      </w:r>
    </w:p>
    <w:p w14:paraId="065B3671" w14:textId="77777777" w:rsidR="007C1E0C" w:rsidRDefault="007C1E0C" w:rsidP="007C1E0C">
      <w:pPr>
        <w:pStyle w:val="PL"/>
      </w:pPr>
      <w:r>
        <w:t xml:space="preserve">          type: string</w:t>
      </w:r>
    </w:p>
    <w:p w14:paraId="74443C07" w14:textId="77777777" w:rsidR="007C1E0C" w:rsidRDefault="007C1E0C" w:rsidP="007C1E0C">
      <w:pPr>
        <w:pStyle w:val="PL"/>
      </w:pPr>
      <w:r>
        <w:t xml:space="preserve">          </w:t>
      </w:r>
      <w:proofErr w:type="spellStart"/>
      <w:r>
        <w:t>enum</w:t>
      </w:r>
      <w:proofErr w:type="spellEnd"/>
      <w:r>
        <w:t>:</w:t>
      </w:r>
    </w:p>
    <w:p w14:paraId="78BFD479" w14:textId="77777777" w:rsidR="007C1E0C" w:rsidRDefault="007C1E0C" w:rsidP="007C1E0C">
      <w:pPr>
        <w:pStyle w:val="PL"/>
      </w:pPr>
      <w:r>
        <w:t xml:space="preserve">            - IS_LESS_THAN</w:t>
      </w:r>
    </w:p>
    <w:p w14:paraId="72471094" w14:textId="77777777" w:rsidR="007C1E0C" w:rsidRDefault="007C1E0C" w:rsidP="007C1E0C">
      <w:pPr>
        <w:pStyle w:val="PL"/>
      </w:pPr>
      <w:r>
        <w:lastRenderedPageBreak/>
        <w:t xml:space="preserve">        </w:t>
      </w:r>
      <w:proofErr w:type="spellStart"/>
      <w:r>
        <w:t>targetValueRange</w:t>
      </w:r>
      <w:proofErr w:type="spellEnd"/>
      <w:r>
        <w:t>:</w:t>
      </w:r>
    </w:p>
    <w:p w14:paraId="2B53E9E4" w14:textId="77777777" w:rsidR="007C1E0C" w:rsidRDefault="007C1E0C" w:rsidP="007C1E0C">
      <w:pPr>
        <w:pStyle w:val="PL"/>
      </w:pPr>
      <w:r>
        <w:t xml:space="preserve">          type: integer</w:t>
      </w:r>
    </w:p>
    <w:p w14:paraId="4D408780" w14:textId="77777777" w:rsidR="007C1E0C" w:rsidRDefault="007C1E0C" w:rsidP="007C1E0C">
      <w:pPr>
        <w:pStyle w:val="PL"/>
      </w:pPr>
      <w:r>
        <w:t xml:space="preserve">          minimum: 0</w:t>
      </w:r>
    </w:p>
    <w:p w14:paraId="3F9B11C4" w14:textId="77777777" w:rsidR="007C1E0C" w:rsidRDefault="007C1E0C" w:rsidP="007C1E0C">
      <w:pPr>
        <w:pStyle w:val="PL"/>
      </w:pPr>
      <w:r>
        <w:t xml:space="preserve">          maximum: 100</w:t>
      </w:r>
    </w:p>
    <w:p w14:paraId="3B0564FE" w14:textId="77777777" w:rsidR="007C1E0C" w:rsidRDefault="007C1E0C" w:rsidP="007C1E0C">
      <w:pPr>
        <w:pStyle w:val="PL"/>
      </w:pPr>
      <w:r>
        <w:t xml:space="preserve">        </w:t>
      </w:r>
      <w:proofErr w:type="spellStart"/>
      <w:r>
        <w:t>targetContexts</w:t>
      </w:r>
      <w:proofErr w:type="spellEnd"/>
      <w:r>
        <w:t>:</w:t>
      </w:r>
    </w:p>
    <w:p w14:paraId="5900477A" w14:textId="77777777" w:rsidR="007C1E0C" w:rsidRDefault="007C1E0C" w:rsidP="007C1E0C">
      <w:pPr>
        <w:pStyle w:val="PL"/>
      </w:pPr>
      <w:r>
        <w:t xml:space="preserve">          $ref: "#/components/schemas/</w:t>
      </w:r>
      <w:proofErr w:type="spellStart"/>
      <w:r>
        <w:t>LowSINRContext</w:t>
      </w:r>
      <w:proofErr w:type="spellEnd"/>
      <w:r>
        <w:t>"</w:t>
      </w:r>
    </w:p>
    <w:p w14:paraId="7AC3000A" w14:textId="77777777" w:rsidR="007C1E0C" w:rsidRDefault="007C1E0C" w:rsidP="007C1E0C">
      <w:pPr>
        <w:pStyle w:val="PL"/>
      </w:pPr>
      <w:r>
        <w:t xml:space="preserve">        </w:t>
      </w:r>
      <w:proofErr w:type="spellStart"/>
      <w:r>
        <w:t>targetFulfilmentInfo</w:t>
      </w:r>
      <w:proofErr w:type="spellEnd"/>
      <w:r>
        <w:t>:</w:t>
      </w:r>
    </w:p>
    <w:p w14:paraId="25E56EFA" w14:textId="77777777" w:rsidR="007C1E0C" w:rsidRDefault="007C1E0C" w:rsidP="007C1E0C">
      <w:pPr>
        <w:pStyle w:val="PL"/>
      </w:pPr>
      <w:r>
        <w:t xml:space="preserve">          $ref: "TS28312_IntentNrm.yaml#/components/schemas/</w:t>
      </w:r>
      <w:proofErr w:type="spellStart"/>
      <w:r>
        <w:t>FulfilmentInfo</w:t>
      </w:r>
      <w:proofErr w:type="spellEnd"/>
      <w:r>
        <w:t>"</w:t>
      </w:r>
    </w:p>
    <w:p w14:paraId="6DDF43A9" w14:textId="77777777" w:rsidR="007C1E0C" w:rsidRDefault="007C1E0C" w:rsidP="007C1E0C">
      <w:pPr>
        <w:pStyle w:val="PL"/>
      </w:pPr>
      <w:r>
        <w:t xml:space="preserve">    </w:t>
      </w:r>
      <w:proofErr w:type="spellStart"/>
      <w:r>
        <w:t>LowSINRContext</w:t>
      </w:r>
      <w:proofErr w:type="spellEnd"/>
      <w:r>
        <w:t>:</w:t>
      </w:r>
    </w:p>
    <w:p w14:paraId="2933983E" w14:textId="77777777" w:rsidR="007C1E0C" w:rsidRDefault="007C1E0C" w:rsidP="007C1E0C">
      <w:pPr>
        <w:pStyle w:val="PL"/>
      </w:pPr>
      <w:r>
        <w:t xml:space="preserve">      description: &gt;-</w:t>
      </w:r>
    </w:p>
    <w:p w14:paraId="3B644117"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021DC89" w14:textId="77777777" w:rsidR="007C1E0C" w:rsidRDefault="007C1E0C" w:rsidP="007C1E0C">
      <w:pPr>
        <w:pStyle w:val="PL"/>
      </w:pPr>
      <w:r>
        <w:t xml:space="preserve">      type: object</w:t>
      </w:r>
    </w:p>
    <w:p w14:paraId="7E162AB0" w14:textId="77777777" w:rsidR="007C1E0C" w:rsidRDefault="007C1E0C" w:rsidP="007C1E0C">
      <w:pPr>
        <w:pStyle w:val="PL"/>
      </w:pPr>
      <w:r>
        <w:t xml:space="preserve">      properties:</w:t>
      </w:r>
    </w:p>
    <w:p w14:paraId="3370A79C" w14:textId="77777777" w:rsidR="007C1E0C" w:rsidRDefault="007C1E0C" w:rsidP="007C1E0C">
      <w:pPr>
        <w:pStyle w:val="PL"/>
      </w:pPr>
      <w:r>
        <w:t xml:space="preserve">        </w:t>
      </w:r>
      <w:proofErr w:type="spellStart"/>
      <w:r>
        <w:t>contextAttribute</w:t>
      </w:r>
      <w:proofErr w:type="spellEnd"/>
      <w:r>
        <w:t>:</w:t>
      </w:r>
    </w:p>
    <w:p w14:paraId="03DAE750" w14:textId="77777777" w:rsidR="007C1E0C" w:rsidRDefault="007C1E0C" w:rsidP="007C1E0C">
      <w:pPr>
        <w:pStyle w:val="PL"/>
      </w:pPr>
      <w:r>
        <w:t xml:space="preserve">          type: string</w:t>
      </w:r>
    </w:p>
    <w:p w14:paraId="7FE8A127" w14:textId="77777777" w:rsidR="007C1E0C" w:rsidRDefault="007C1E0C" w:rsidP="007C1E0C">
      <w:pPr>
        <w:pStyle w:val="PL"/>
      </w:pPr>
      <w:r>
        <w:t xml:space="preserve">          </w:t>
      </w:r>
      <w:proofErr w:type="spellStart"/>
      <w:r>
        <w:t>enum</w:t>
      </w:r>
      <w:proofErr w:type="spellEnd"/>
      <w:r>
        <w:t>:</w:t>
      </w:r>
    </w:p>
    <w:p w14:paraId="1A7B651C" w14:textId="77777777" w:rsidR="007C1E0C" w:rsidRDefault="007C1E0C" w:rsidP="007C1E0C">
      <w:pPr>
        <w:pStyle w:val="PL"/>
      </w:pPr>
      <w:r>
        <w:t xml:space="preserve">            - </w:t>
      </w:r>
      <w:proofErr w:type="spellStart"/>
      <w:r>
        <w:t>LowSINRThreshold</w:t>
      </w:r>
      <w:proofErr w:type="spellEnd"/>
    </w:p>
    <w:p w14:paraId="0AE2941B" w14:textId="77777777" w:rsidR="007C1E0C" w:rsidRDefault="007C1E0C" w:rsidP="007C1E0C">
      <w:pPr>
        <w:pStyle w:val="PL"/>
      </w:pPr>
      <w:r>
        <w:t xml:space="preserve">        </w:t>
      </w:r>
      <w:proofErr w:type="spellStart"/>
      <w:r>
        <w:t>contextCondition</w:t>
      </w:r>
      <w:proofErr w:type="spellEnd"/>
      <w:r>
        <w:t>:</w:t>
      </w:r>
    </w:p>
    <w:p w14:paraId="31587460" w14:textId="77777777" w:rsidR="007C1E0C" w:rsidRDefault="007C1E0C" w:rsidP="007C1E0C">
      <w:pPr>
        <w:pStyle w:val="PL"/>
      </w:pPr>
      <w:r>
        <w:t xml:space="preserve">          type: string</w:t>
      </w:r>
    </w:p>
    <w:p w14:paraId="297552EE" w14:textId="77777777" w:rsidR="007C1E0C" w:rsidRDefault="007C1E0C" w:rsidP="007C1E0C">
      <w:pPr>
        <w:pStyle w:val="PL"/>
      </w:pPr>
      <w:r>
        <w:t xml:space="preserve">          </w:t>
      </w:r>
      <w:proofErr w:type="spellStart"/>
      <w:r>
        <w:t>enum</w:t>
      </w:r>
      <w:proofErr w:type="spellEnd"/>
      <w:r>
        <w:t>:</w:t>
      </w:r>
    </w:p>
    <w:p w14:paraId="14FB35F4" w14:textId="77777777" w:rsidR="007C1E0C" w:rsidRDefault="007C1E0C" w:rsidP="007C1E0C">
      <w:pPr>
        <w:pStyle w:val="PL"/>
      </w:pPr>
      <w:r>
        <w:t xml:space="preserve">            - IS_LESS_THAN</w:t>
      </w:r>
    </w:p>
    <w:p w14:paraId="04517BAE" w14:textId="77777777" w:rsidR="007C1E0C" w:rsidRDefault="007C1E0C" w:rsidP="007C1E0C">
      <w:pPr>
        <w:pStyle w:val="PL"/>
      </w:pPr>
      <w:r>
        <w:t xml:space="preserve">        </w:t>
      </w:r>
      <w:proofErr w:type="spellStart"/>
      <w:r>
        <w:t>contextValueRange</w:t>
      </w:r>
      <w:proofErr w:type="spellEnd"/>
      <w:r>
        <w:t>:</w:t>
      </w:r>
    </w:p>
    <w:p w14:paraId="450271DE" w14:textId="77777777" w:rsidR="007C1E0C" w:rsidRDefault="007C1E0C" w:rsidP="007C1E0C">
      <w:pPr>
        <w:pStyle w:val="PL"/>
      </w:pPr>
      <w:r>
        <w:t xml:space="preserve">          type: integer</w:t>
      </w:r>
    </w:p>
    <w:p w14:paraId="09D71935" w14:textId="77777777" w:rsidR="007C1E0C" w:rsidRDefault="007C1E0C" w:rsidP="007C1E0C">
      <w:pPr>
        <w:pStyle w:val="PL"/>
      </w:pPr>
      <w:r>
        <w:t xml:space="preserve">    </w:t>
      </w:r>
      <w:proofErr w:type="spellStart"/>
      <w:r>
        <w:t>AveULRANUEThptTarget</w:t>
      </w:r>
      <w:proofErr w:type="spellEnd"/>
      <w:r>
        <w:t>:</w:t>
      </w:r>
    </w:p>
    <w:p w14:paraId="1BEECBA4" w14:textId="77777777" w:rsidR="007C1E0C" w:rsidRDefault="007C1E0C" w:rsidP="007C1E0C">
      <w:pPr>
        <w:pStyle w:val="PL"/>
      </w:pPr>
      <w:r>
        <w:t xml:space="preserve">      description: &gt;-</w:t>
      </w:r>
    </w:p>
    <w:p w14:paraId="33070DB3" w14:textId="77777777" w:rsidR="007C1E0C" w:rsidRDefault="007C1E0C" w:rsidP="007C1E0C">
      <w:pPr>
        <w:pStyle w:val="PL"/>
      </w:pPr>
      <w:r>
        <w:t xml:space="preserve">        This data type is the "ExpectationTarget" data type with specialisations for </w:t>
      </w:r>
      <w:proofErr w:type="spellStart"/>
      <w:r>
        <w:t>AveULRANUEThptTarget</w:t>
      </w:r>
      <w:proofErr w:type="spellEnd"/>
    </w:p>
    <w:p w14:paraId="30A54B91" w14:textId="77777777" w:rsidR="007C1E0C" w:rsidRDefault="007C1E0C" w:rsidP="007C1E0C">
      <w:pPr>
        <w:pStyle w:val="PL"/>
      </w:pPr>
      <w:r>
        <w:t xml:space="preserve">      type: object</w:t>
      </w:r>
    </w:p>
    <w:p w14:paraId="5050D4B7" w14:textId="77777777" w:rsidR="007C1E0C" w:rsidRDefault="007C1E0C" w:rsidP="007C1E0C">
      <w:pPr>
        <w:pStyle w:val="PL"/>
      </w:pPr>
      <w:r>
        <w:t xml:space="preserve">      properties:</w:t>
      </w:r>
    </w:p>
    <w:p w14:paraId="47FD3E8E" w14:textId="77777777" w:rsidR="007C1E0C" w:rsidRDefault="007C1E0C" w:rsidP="007C1E0C">
      <w:pPr>
        <w:pStyle w:val="PL"/>
      </w:pPr>
      <w:r>
        <w:t xml:space="preserve">        </w:t>
      </w:r>
      <w:proofErr w:type="spellStart"/>
      <w:r>
        <w:t>targetName</w:t>
      </w:r>
      <w:proofErr w:type="spellEnd"/>
      <w:r>
        <w:t>:</w:t>
      </w:r>
    </w:p>
    <w:p w14:paraId="5955B1C4" w14:textId="77777777" w:rsidR="007C1E0C" w:rsidRDefault="007C1E0C" w:rsidP="007C1E0C">
      <w:pPr>
        <w:pStyle w:val="PL"/>
      </w:pPr>
      <w:r>
        <w:t xml:space="preserve">          type: string</w:t>
      </w:r>
    </w:p>
    <w:p w14:paraId="4791806C" w14:textId="77777777" w:rsidR="007C1E0C" w:rsidRDefault="007C1E0C" w:rsidP="007C1E0C">
      <w:pPr>
        <w:pStyle w:val="PL"/>
      </w:pPr>
      <w:r>
        <w:t xml:space="preserve">          </w:t>
      </w:r>
      <w:proofErr w:type="spellStart"/>
      <w:r>
        <w:t>enum</w:t>
      </w:r>
      <w:proofErr w:type="spellEnd"/>
      <w:r>
        <w:t>:</w:t>
      </w:r>
    </w:p>
    <w:p w14:paraId="33F88F5E" w14:textId="77777777" w:rsidR="007C1E0C" w:rsidRDefault="007C1E0C" w:rsidP="007C1E0C">
      <w:pPr>
        <w:pStyle w:val="PL"/>
      </w:pPr>
      <w:r>
        <w:t xml:space="preserve">            - </w:t>
      </w:r>
      <w:proofErr w:type="spellStart"/>
      <w:r>
        <w:t>AveULRANUEThpt</w:t>
      </w:r>
      <w:proofErr w:type="spellEnd"/>
    </w:p>
    <w:p w14:paraId="61A0E4B6" w14:textId="77777777" w:rsidR="007C1E0C" w:rsidRDefault="007C1E0C" w:rsidP="007C1E0C">
      <w:pPr>
        <w:pStyle w:val="PL"/>
      </w:pPr>
      <w:r>
        <w:t xml:space="preserve">        </w:t>
      </w:r>
      <w:proofErr w:type="spellStart"/>
      <w:r>
        <w:t>targetCondition</w:t>
      </w:r>
      <w:proofErr w:type="spellEnd"/>
      <w:r>
        <w:t>:</w:t>
      </w:r>
    </w:p>
    <w:p w14:paraId="7472F29B" w14:textId="77777777" w:rsidR="007C1E0C" w:rsidRDefault="007C1E0C" w:rsidP="007C1E0C">
      <w:pPr>
        <w:pStyle w:val="PL"/>
      </w:pPr>
      <w:r>
        <w:t xml:space="preserve">          type: string</w:t>
      </w:r>
    </w:p>
    <w:p w14:paraId="78D21200" w14:textId="77777777" w:rsidR="007C1E0C" w:rsidRDefault="007C1E0C" w:rsidP="007C1E0C">
      <w:pPr>
        <w:pStyle w:val="PL"/>
      </w:pPr>
      <w:r>
        <w:t xml:space="preserve">          </w:t>
      </w:r>
      <w:proofErr w:type="spellStart"/>
      <w:r>
        <w:t>enum</w:t>
      </w:r>
      <w:proofErr w:type="spellEnd"/>
      <w:r>
        <w:t>:</w:t>
      </w:r>
    </w:p>
    <w:p w14:paraId="2E098735" w14:textId="77777777" w:rsidR="007C1E0C" w:rsidRDefault="007C1E0C" w:rsidP="007C1E0C">
      <w:pPr>
        <w:pStyle w:val="PL"/>
      </w:pPr>
      <w:r>
        <w:t xml:space="preserve">            - IS_GREATER_THAN</w:t>
      </w:r>
    </w:p>
    <w:p w14:paraId="3E94C3D0" w14:textId="77777777" w:rsidR="007C1E0C" w:rsidRDefault="007C1E0C" w:rsidP="007C1E0C">
      <w:pPr>
        <w:pStyle w:val="PL"/>
      </w:pPr>
      <w:r>
        <w:t xml:space="preserve">        </w:t>
      </w:r>
      <w:proofErr w:type="spellStart"/>
      <w:r>
        <w:t>targetValueRange</w:t>
      </w:r>
      <w:proofErr w:type="spellEnd"/>
      <w:r>
        <w:t>:</w:t>
      </w:r>
    </w:p>
    <w:p w14:paraId="6C28C7F2" w14:textId="77777777" w:rsidR="007C1E0C" w:rsidRDefault="007C1E0C" w:rsidP="007C1E0C">
      <w:pPr>
        <w:pStyle w:val="PL"/>
      </w:pPr>
      <w:r>
        <w:t xml:space="preserve">          type: integer</w:t>
      </w:r>
    </w:p>
    <w:p w14:paraId="738B7065" w14:textId="77777777" w:rsidR="007C1E0C" w:rsidRDefault="007C1E0C" w:rsidP="007C1E0C">
      <w:pPr>
        <w:pStyle w:val="PL"/>
      </w:pPr>
      <w:r>
        <w:t xml:space="preserve">        </w:t>
      </w:r>
      <w:proofErr w:type="spellStart"/>
      <w:r>
        <w:t>targetFulfilmentInfo</w:t>
      </w:r>
      <w:proofErr w:type="spellEnd"/>
      <w:r>
        <w:t>:</w:t>
      </w:r>
    </w:p>
    <w:p w14:paraId="4763B8AB" w14:textId="77777777" w:rsidR="007C1E0C" w:rsidRDefault="007C1E0C" w:rsidP="007C1E0C">
      <w:pPr>
        <w:pStyle w:val="PL"/>
      </w:pPr>
      <w:r>
        <w:t xml:space="preserve">          $ref: "TS28312_IntentNrm.yaml#/components/schemas/</w:t>
      </w:r>
      <w:proofErr w:type="spellStart"/>
      <w:r>
        <w:t>FulfilmentInfo</w:t>
      </w:r>
      <w:proofErr w:type="spellEnd"/>
      <w:r>
        <w:t>"</w:t>
      </w:r>
    </w:p>
    <w:p w14:paraId="57B05A33" w14:textId="77777777" w:rsidR="007C1E0C" w:rsidRDefault="007C1E0C" w:rsidP="007C1E0C">
      <w:pPr>
        <w:pStyle w:val="PL"/>
      </w:pPr>
      <w:r>
        <w:t xml:space="preserve">    </w:t>
      </w:r>
      <w:proofErr w:type="spellStart"/>
      <w:r>
        <w:t>AveDLRANUEThptTarget</w:t>
      </w:r>
      <w:proofErr w:type="spellEnd"/>
      <w:r>
        <w:t>:</w:t>
      </w:r>
    </w:p>
    <w:p w14:paraId="23814DD1" w14:textId="77777777" w:rsidR="007C1E0C" w:rsidRDefault="007C1E0C" w:rsidP="007C1E0C">
      <w:pPr>
        <w:pStyle w:val="PL"/>
      </w:pPr>
      <w:r>
        <w:t xml:space="preserve">      description: &gt;-</w:t>
      </w:r>
    </w:p>
    <w:p w14:paraId="329304FF" w14:textId="77777777" w:rsidR="007C1E0C" w:rsidRDefault="007C1E0C" w:rsidP="007C1E0C">
      <w:pPr>
        <w:pStyle w:val="PL"/>
      </w:pPr>
      <w:r>
        <w:t xml:space="preserve">        This data type is the "ExpectationTarget" data type with specialisations for </w:t>
      </w:r>
      <w:proofErr w:type="spellStart"/>
      <w:r>
        <w:t>AveDLRANUEThptTarget</w:t>
      </w:r>
      <w:proofErr w:type="spellEnd"/>
      <w:r>
        <w:t xml:space="preserve">    </w:t>
      </w:r>
    </w:p>
    <w:p w14:paraId="4D337BB5" w14:textId="77777777" w:rsidR="007C1E0C" w:rsidRDefault="007C1E0C" w:rsidP="007C1E0C">
      <w:pPr>
        <w:pStyle w:val="PL"/>
      </w:pPr>
      <w:r>
        <w:t xml:space="preserve">      type: object</w:t>
      </w:r>
    </w:p>
    <w:p w14:paraId="4B1DBD1F" w14:textId="77777777" w:rsidR="007C1E0C" w:rsidRDefault="007C1E0C" w:rsidP="007C1E0C">
      <w:pPr>
        <w:pStyle w:val="PL"/>
      </w:pPr>
      <w:r>
        <w:t xml:space="preserve">      properties:</w:t>
      </w:r>
    </w:p>
    <w:p w14:paraId="4EED3D74" w14:textId="77777777" w:rsidR="007C1E0C" w:rsidRDefault="007C1E0C" w:rsidP="007C1E0C">
      <w:pPr>
        <w:pStyle w:val="PL"/>
      </w:pPr>
      <w:r>
        <w:t xml:space="preserve">        </w:t>
      </w:r>
      <w:proofErr w:type="spellStart"/>
      <w:r>
        <w:t>targetName</w:t>
      </w:r>
      <w:proofErr w:type="spellEnd"/>
      <w:r>
        <w:t>:</w:t>
      </w:r>
    </w:p>
    <w:p w14:paraId="7E5B7A41" w14:textId="77777777" w:rsidR="007C1E0C" w:rsidRDefault="007C1E0C" w:rsidP="007C1E0C">
      <w:pPr>
        <w:pStyle w:val="PL"/>
      </w:pPr>
      <w:r>
        <w:t xml:space="preserve">          type: string</w:t>
      </w:r>
    </w:p>
    <w:p w14:paraId="166E1E21" w14:textId="77777777" w:rsidR="007C1E0C" w:rsidRDefault="007C1E0C" w:rsidP="007C1E0C">
      <w:pPr>
        <w:pStyle w:val="PL"/>
      </w:pPr>
      <w:r>
        <w:t xml:space="preserve">          </w:t>
      </w:r>
      <w:proofErr w:type="spellStart"/>
      <w:r>
        <w:t>enum</w:t>
      </w:r>
      <w:proofErr w:type="spellEnd"/>
      <w:r>
        <w:t>:</w:t>
      </w:r>
    </w:p>
    <w:p w14:paraId="19869E0D" w14:textId="77777777" w:rsidR="007C1E0C" w:rsidRDefault="007C1E0C" w:rsidP="007C1E0C">
      <w:pPr>
        <w:pStyle w:val="PL"/>
      </w:pPr>
      <w:r>
        <w:t xml:space="preserve">            - </w:t>
      </w:r>
      <w:proofErr w:type="spellStart"/>
      <w:r>
        <w:t>AveDLRANUEThpt</w:t>
      </w:r>
      <w:proofErr w:type="spellEnd"/>
    </w:p>
    <w:p w14:paraId="5C6A05D4" w14:textId="77777777" w:rsidR="007C1E0C" w:rsidRDefault="007C1E0C" w:rsidP="007C1E0C">
      <w:pPr>
        <w:pStyle w:val="PL"/>
      </w:pPr>
      <w:r>
        <w:t xml:space="preserve">        </w:t>
      </w:r>
      <w:proofErr w:type="spellStart"/>
      <w:r>
        <w:t>targetCondition</w:t>
      </w:r>
      <w:proofErr w:type="spellEnd"/>
      <w:r>
        <w:t>:</w:t>
      </w:r>
    </w:p>
    <w:p w14:paraId="6A6E7D31" w14:textId="77777777" w:rsidR="007C1E0C" w:rsidRDefault="007C1E0C" w:rsidP="007C1E0C">
      <w:pPr>
        <w:pStyle w:val="PL"/>
      </w:pPr>
      <w:r>
        <w:t xml:space="preserve">          type: string</w:t>
      </w:r>
    </w:p>
    <w:p w14:paraId="2BC59F36" w14:textId="77777777" w:rsidR="007C1E0C" w:rsidRDefault="007C1E0C" w:rsidP="007C1E0C">
      <w:pPr>
        <w:pStyle w:val="PL"/>
      </w:pPr>
      <w:r>
        <w:t xml:space="preserve">          </w:t>
      </w:r>
      <w:proofErr w:type="spellStart"/>
      <w:r>
        <w:t>enum</w:t>
      </w:r>
      <w:proofErr w:type="spellEnd"/>
      <w:r>
        <w:t>:</w:t>
      </w:r>
    </w:p>
    <w:p w14:paraId="5779AF5C" w14:textId="77777777" w:rsidR="007C1E0C" w:rsidRDefault="007C1E0C" w:rsidP="007C1E0C">
      <w:pPr>
        <w:pStyle w:val="PL"/>
      </w:pPr>
      <w:r>
        <w:t xml:space="preserve">            - IS_GREATER_THAN</w:t>
      </w:r>
    </w:p>
    <w:p w14:paraId="724946F8" w14:textId="77777777" w:rsidR="007C1E0C" w:rsidRDefault="007C1E0C" w:rsidP="007C1E0C">
      <w:pPr>
        <w:pStyle w:val="PL"/>
      </w:pPr>
      <w:r>
        <w:t xml:space="preserve">        </w:t>
      </w:r>
      <w:proofErr w:type="spellStart"/>
      <w:r>
        <w:t>targetValueRange</w:t>
      </w:r>
      <w:proofErr w:type="spellEnd"/>
      <w:r>
        <w:t>:</w:t>
      </w:r>
    </w:p>
    <w:p w14:paraId="00347D2D" w14:textId="77777777" w:rsidR="007C1E0C" w:rsidRDefault="007C1E0C" w:rsidP="007C1E0C">
      <w:pPr>
        <w:pStyle w:val="PL"/>
      </w:pPr>
      <w:r>
        <w:t xml:space="preserve">          type: integer</w:t>
      </w:r>
    </w:p>
    <w:p w14:paraId="78B2DC2B" w14:textId="77777777" w:rsidR="007C1E0C" w:rsidRDefault="007C1E0C" w:rsidP="007C1E0C">
      <w:pPr>
        <w:pStyle w:val="PL"/>
      </w:pPr>
      <w:r>
        <w:t xml:space="preserve">        </w:t>
      </w:r>
      <w:proofErr w:type="spellStart"/>
      <w:r>
        <w:t>targetFulfilmentInfo</w:t>
      </w:r>
      <w:proofErr w:type="spellEnd"/>
      <w:r>
        <w:t>:</w:t>
      </w:r>
    </w:p>
    <w:p w14:paraId="00B56001" w14:textId="77777777" w:rsidR="007C1E0C" w:rsidRDefault="007C1E0C" w:rsidP="007C1E0C">
      <w:pPr>
        <w:pStyle w:val="PL"/>
      </w:pPr>
      <w:r>
        <w:t xml:space="preserve">          $ref: "TS28312_IntentNrm.yaml#/components/schemas/</w:t>
      </w:r>
      <w:proofErr w:type="spellStart"/>
      <w:r>
        <w:t>FulfilmentInfo</w:t>
      </w:r>
      <w:proofErr w:type="spellEnd"/>
      <w:r>
        <w:t>"</w:t>
      </w:r>
    </w:p>
    <w:p w14:paraId="4930A3F6" w14:textId="77777777" w:rsidR="007C1E0C" w:rsidRDefault="007C1E0C" w:rsidP="007C1E0C">
      <w:pPr>
        <w:pStyle w:val="PL"/>
      </w:pPr>
      <w:r>
        <w:t xml:space="preserve">    </w:t>
      </w:r>
      <w:proofErr w:type="spellStart"/>
      <w:r>
        <w:t>LowULRANUEThptRatioTarget</w:t>
      </w:r>
      <w:proofErr w:type="spellEnd"/>
      <w:r>
        <w:t>:</w:t>
      </w:r>
    </w:p>
    <w:p w14:paraId="6A0EE48A" w14:textId="77777777" w:rsidR="007C1E0C" w:rsidRDefault="007C1E0C" w:rsidP="007C1E0C">
      <w:pPr>
        <w:pStyle w:val="PL"/>
      </w:pPr>
      <w:r>
        <w:t xml:space="preserve">      description: &gt;-</w:t>
      </w:r>
    </w:p>
    <w:p w14:paraId="58627512" w14:textId="77777777" w:rsidR="007C1E0C" w:rsidRDefault="007C1E0C" w:rsidP="007C1E0C">
      <w:pPr>
        <w:pStyle w:val="PL"/>
      </w:pPr>
      <w:r>
        <w:t xml:space="preserve">        This data type is the "ExpectationTarget" data type with specialisations for </w:t>
      </w:r>
      <w:proofErr w:type="spellStart"/>
      <w:r>
        <w:t>LowULRANUEThptRatioTarget</w:t>
      </w:r>
      <w:proofErr w:type="spellEnd"/>
      <w:r>
        <w:t xml:space="preserve">        </w:t>
      </w:r>
    </w:p>
    <w:p w14:paraId="543225CE" w14:textId="77777777" w:rsidR="007C1E0C" w:rsidRDefault="007C1E0C" w:rsidP="007C1E0C">
      <w:pPr>
        <w:pStyle w:val="PL"/>
      </w:pPr>
      <w:r>
        <w:t xml:space="preserve">      type: object</w:t>
      </w:r>
    </w:p>
    <w:p w14:paraId="22E129C1" w14:textId="77777777" w:rsidR="007C1E0C" w:rsidRDefault="007C1E0C" w:rsidP="007C1E0C">
      <w:pPr>
        <w:pStyle w:val="PL"/>
      </w:pPr>
      <w:r>
        <w:t xml:space="preserve">      properties:</w:t>
      </w:r>
    </w:p>
    <w:p w14:paraId="330B8364" w14:textId="77777777" w:rsidR="007C1E0C" w:rsidRDefault="007C1E0C" w:rsidP="007C1E0C">
      <w:pPr>
        <w:pStyle w:val="PL"/>
      </w:pPr>
      <w:r>
        <w:t xml:space="preserve">        </w:t>
      </w:r>
      <w:proofErr w:type="spellStart"/>
      <w:r>
        <w:t>targetName</w:t>
      </w:r>
      <w:proofErr w:type="spellEnd"/>
      <w:r>
        <w:t>:</w:t>
      </w:r>
    </w:p>
    <w:p w14:paraId="5BBC6898" w14:textId="77777777" w:rsidR="007C1E0C" w:rsidRDefault="007C1E0C" w:rsidP="007C1E0C">
      <w:pPr>
        <w:pStyle w:val="PL"/>
      </w:pPr>
      <w:r>
        <w:t xml:space="preserve">          type: string</w:t>
      </w:r>
    </w:p>
    <w:p w14:paraId="6605842E" w14:textId="77777777" w:rsidR="007C1E0C" w:rsidRDefault="007C1E0C" w:rsidP="007C1E0C">
      <w:pPr>
        <w:pStyle w:val="PL"/>
      </w:pPr>
      <w:r>
        <w:t xml:space="preserve">          </w:t>
      </w:r>
      <w:proofErr w:type="spellStart"/>
      <w:r>
        <w:t>enum</w:t>
      </w:r>
      <w:proofErr w:type="spellEnd"/>
      <w:r>
        <w:t>:</w:t>
      </w:r>
    </w:p>
    <w:p w14:paraId="7CACC74D" w14:textId="77777777" w:rsidR="007C1E0C" w:rsidRDefault="007C1E0C" w:rsidP="007C1E0C">
      <w:pPr>
        <w:pStyle w:val="PL"/>
      </w:pPr>
      <w:r>
        <w:t xml:space="preserve">            - </w:t>
      </w:r>
      <w:proofErr w:type="spellStart"/>
      <w:r>
        <w:t>LowULRANUEThptRatio</w:t>
      </w:r>
      <w:proofErr w:type="spellEnd"/>
    </w:p>
    <w:p w14:paraId="0B66D913" w14:textId="77777777" w:rsidR="007C1E0C" w:rsidRDefault="007C1E0C" w:rsidP="007C1E0C">
      <w:pPr>
        <w:pStyle w:val="PL"/>
      </w:pPr>
      <w:r>
        <w:t xml:space="preserve">        </w:t>
      </w:r>
      <w:proofErr w:type="spellStart"/>
      <w:r>
        <w:t>targetCondition</w:t>
      </w:r>
      <w:proofErr w:type="spellEnd"/>
      <w:r>
        <w:t>:</w:t>
      </w:r>
    </w:p>
    <w:p w14:paraId="03A26A60" w14:textId="77777777" w:rsidR="007C1E0C" w:rsidRDefault="007C1E0C" w:rsidP="007C1E0C">
      <w:pPr>
        <w:pStyle w:val="PL"/>
      </w:pPr>
      <w:r>
        <w:t xml:space="preserve">          type: string</w:t>
      </w:r>
    </w:p>
    <w:p w14:paraId="08D78865" w14:textId="77777777" w:rsidR="007C1E0C" w:rsidRDefault="007C1E0C" w:rsidP="007C1E0C">
      <w:pPr>
        <w:pStyle w:val="PL"/>
      </w:pPr>
      <w:r>
        <w:t xml:space="preserve">          </w:t>
      </w:r>
      <w:proofErr w:type="spellStart"/>
      <w:r>
        <w:t>enum</w:t>
      </w:r>
      <w:proofErr w:type="spellEnd"/>
      <w:r>
        <w:t>:</w:t>
      </w:r>
    </w:p>
    <w:p w14:paraId="4F9841EA" w14:textId="77777777" w:rsidR="007C1E0C" w:rsidRDefault="007C1E0C" w:rsidP="007C1E0C">
      <w:pPr>
        <w:pStyle w:val="PL"/>
      </w:pPr>
      <w:r>
        <w:t xml:space="preserve">            - IS_LESS_THAN</w:t>
      </w:r>
    </w:p>
    <w:p w14:paraId="1F2582D4" w14:textId="77777777" w:rsidR="007C1E0C" w:rsidRDefault="007C1E0C" w:rsidP="007C1E0C">
      <w:pPr>
        <w:pStyle w:val="PL"/>
      </w:pPr>
      <w:r>
        <w:t xml:space="preserve">        </w:t>
      </w:r>
      <w:proofErr w:type="spellStart"/>
      <w:r>
        <w:t>targetValueRange</w:t>
      </w:r>
      <w:proofErr w:type="spellEnd"/>
      <w:r>
        <w:t>:</w:t>
      </w:r>
    </w:p>
    <w:p w14:paraId="7D18CA2A" w14:textId="77777777" w:rsidR="007C1E0C" w:rsidRDefault="007C1E0C" w:rsidP="007C1E0C">
      <w:pPr>
        <w:pStyle w:val="PL"/>
      </w:pPr>
      <w:r>
        <w:t xml:space="preserve">          type: integer</w:t>
      </w:r>
    </w:p>
    <w:p w14:paraId="3B10B494" w14:textId="77777777" w:rsidR="007C1E0C" w:rsidRDefault="007C1E0C" w:rsidP="007C1E0C">
      <w:pPr>
        <w:pStyle w:val="PL"/>
      </w:pPr>
      <w:r>
        <w:t xml:space="preserve">          minimum: 0</w:t>
      </w:r>
    </w:p>
    <w:p w14:paraId="0AEC6D68" w14:textId="77777777" w:rsidR="007C1E0C" w:rsidRDefault="007C1E0C" w:rsidP="007C1E0C">
      <w:pPr>
        <w:pStyle w:val="PL"/>
      </w:pPr>
      <w:r>
        <w:t xml:space="preserve">          maximum: 100</w:t>
      </w:r>
    </w:p>
    <w:p w14:paraId="2B2DE7E1" w14:textId="77777777" w:rsidR="007C1E0C" w:rsidRDefault="007C1E0C" w:rsidP="007C1E0C">
      <w:pPr>
        <w:pStyle w:val="PL"/>
      </w:pPr>
      <w:r>
        <w:t xml:space="preserve">        </w:t>
      </w:r>
      <w:proofErr w:type="spellStart"/>
      <w:r>
        <w:t>targetContexts</w:t>
      </w:r>
      <w:proofErr w:type="spellEnd"/>
      <w:r>
        <w:t>:</w:t>
      </w:r>
    </w:p>
    <w:p w14:paraId="1B2565F4" w14:textId="77777777" w:rsidR="007C1E0C" w:rsidRDefault="007C1E0C" w:rsidP="007C1E0C">
      <w:pPr>
        <w:pStyle w:val="PL"/>
      </w:pPr>
      <w:r>
        <w:lastRenderedPageBreak/>
        <w:t xml:space="preserve">          $ref: "#/components/schemas/</w:t>
      </w:r>
      <w:proofErr w:type="spellStart"/>
      <w:r>
        <w:t>LowULRANUEThptContext</w:t>
      </w:r>
      <w:proofErr w:type="spellEnd"/>
      <w:r>
        <w:t>"</w:t>
      </w:r>
    </w:p>
    <w:p w14:paraId="04C4F27F" w14:textId="77777777" w:rsidR="007C1E0C" w:rsidRDefault="007C1E0C" w:rsidP="007C1E0C">
      <w:pPr>
        <w:pStyle w:val="PL"/>
      </w:pPr>
      <w:r>
        <w:t xml:space="preserve">        </w:t>
      </w:r>
      <w:proofErr w:type="spellStart"/>
      <w:r>
        <w:t>targetFulfilmentInfo</w:t>
      </w:r>
      <w:proofErr w:type="spellEnd"/>
      <w:r>
        <w:t>:</w:t>
      </w:r>
    </w:p>
    <w:p w14:paraId="1297B61A" w14:textId="77777777" w:rsidR="007C1E0C" w:rsidRDefault="007C1E0C" w:rsidP="007C1E0C">
      <w:pPr>
        <w:pStyle w:val="PL"/>
      </w:pPr>
      <w:r>
        <w:t xml:space="preserve">          $ref: "TS28312_IntentNrm.yaml#/components/schemas/</w:t>
      </w:r>
      <w:proofErr w:type="spellStart"/>
      <w:r>
        <w:t>FulfilmentInfo</w:t>
      </w:r>
      <w:proofErr w:type="spellEnd"/>
      <w:r>
        <w:t>"</w:t>
      </w:r>
    </w:p>
    <w:p w14:paraId="6131AD41" w14:textId="77777777" w:rsidR="007C1E0C" w:rsidRDefault="007C1E0C" w:rsidP="007C1E0C">
      <w:pPr>
        <w:pStyle w:val="PL"/>
      </w:pPr>
      <w:r>
        <w:t xml:space="preserve">    </w:t>
      </w:r>
      <w:proofErr w:type="spellStart"/>
      <w:r>
        <w:t>LowULRANUEThptContext</w:t>
      </w:r>
      <w:proofErr w:type="spellEnd"/>
      <w:r>
        <w:t>:</w:t>
      </w:r>
    </w:p>
    <w:p w14:paraId="49D07E17" w14:textId="77777777" w:rsidR="007C1E0C" w:rsidRDefault="007C1E0C" w:rsidP="007C1E0C">
      <w:pPr>
        <w:pStyle w:val="PL"/>
      </w:pPr>
      <w:r>
        <w:t xml:space="preserve">      description: &gt;-</w:t>
      </w:r>
    </w:p>
    <w:p w14:paraId="5E820C46"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3E1DC40E" w14:textId="77777777" w:rsidR="007C1E0C" w:rsidRDefault="007C1E0C" w:rsidP="007C1E0C">
      <w:pPr>
        <w:pStyle w:val="PL"/>
      </w:pPr>
      <w:r>
        <w:t xml:space="preserve">      type: object</w:t>
      </w:r>
    </w:p>
    <w:p w14:paraId="16F712C6" w14:textId="77777777" w:rsidR="007C1E0C" w:rsidRDefault="007C1E0C" w:rsidP="007C1E0C">
      <w:pPr>
        <w:pStyle w:val="PL"/>
      </w:pPr>
      <w:r>
        <w:t xml:space="preserve">      properties:</w:t>
      </w:r>
    </w:p>
    <w:p w14:paraId="1F97E68F" w14:textId="77777777" w:rsidR="007C1E0C" w:rsidRDefault="007C1E0C" w:rsidP="007C1E0C">
      <w:pPr>
        <w:pStyle w:val="PL"/>
      </w:pPr>
      <w:r>
        <w:t xml:space="preserve">        </w:t>
      </w:r>
      <w:proofErr w:type="spellStart"/>
      <w:r>
        <w:t>contextAttribute</w:t>
      </w:r>
      <w:proofErr w:type="spellEnd"/>
      <w:r>
        <w:t>:</w:t>
      </w:r>
    </w:p>
    <w:p w14:paraId="2174D15F" w14:textId="77777777" w:rsidR="007C1E0C" w:rsidRDefault="007C1E0C" w:rsidP="007C1E0C">
      <w:pPr>
        <w:pStyle w:val="PL"/>
      </w:pPr>
      <w:r>
        <w:t xml:space="preserve">          type: string</w:t>
      </w:r>
    </w:p>
    <w:p w14:paraId="1990DFB0" w14:textId="77777777" w:rsidR="007C1E0C" w:rsidRDefault="007C1E0C" w:rsidP="007C1E0C">
      <w:pPr>
        <w:pStyle w:val="PL"/>
      </w:pPr>
      <w:r>
        <w:t xml:space="preserve">          </w:t>
      </w:r>
      <w:proofErr w:type="spellStart"/>
      <w:r>
        <w:t>enum</w:t>
      </w:r>
      <w:proofErr w:type="spellEnd"/>
      <w:r>
        <w:t>:</w:t>
      </w:r>
    </w:p>
    <w:p w14:paraId="65E222ED" w14:textId="77777777" w:rsidR="007C1E0C" w:rsidRDefault="007C1E0C" w:rsidP="007C1E0C">
      <w:pPr>
        <w:pStyle w:val="PL"/>
      </w:pPr>
      <w:r>
        <w:t xml:space="preserve">            - </w:t>
      </w:r>
      <w:proofErr w:type="spellStart"/>
      <w:r>
        <w:t>LowULRANUEThptThreshold</w:t>
      </w:r>
      <w:proofErr w:type="spellEnd"/>
    </w:p>
    <w:p w14:paraId="2F62BC95" w14:textId="77777777" w:rsidR="007C1E0C" w:rsidRDefault="007C1E0C" w:rsidP="007C1E0C">
      <w:pPr>
        <w:pStyle w:val="PL"/>
      </w:pPr>
      <w:r>
        <w:t xml:space="preserve">        </w:t>
      </w:r>
      <w:proofErr w:type="spellStart"/>
      <w:r>
        <w:t>contextCondition</w:t>
      </w:r>
      <w:proofErr w:type="spellEnd"/>
      <w:r>
        <w:t>:</w:t>
      </w:r>
    </w:p>
    <w:p w14:paraId="79E97BD7" w14:textId="77777777" w:rsidR="007C1E0C" w:rsidRDefault="007C1E0C" w:rsidP="007C1E0C">
      <w:pPr>
        <w:pStyle w:val="PL"/>
      </w:pPr>
      <w:r>
        <w:t xml:space="preserve">          type: string</w:t>
      </w:r>
    </w:p>
    <w:p w14:paraId="0D40CD89" w14:textId="77777777" w:rsidR="007C1E0C" w:rsidRDefault="007C1E0C" w:rsidP="007C1E0C">
      <w:pPr>
        <w:pStyle w:val="PL"/>
      </w:pPr>
      <w:r>
        <w:t xml:space="preserve">          </w:t>
      </w:r>
      <w:proofErr w:type="spellStart"/>
      <w:r>
        <w:t>enum</w:t>
      </w:r>
      <w:proofErr w:type="spellEnd"/>
      <w:r>
        <w:t>:</w:t>
      </w:r>
    </w:p>
    <w:p w14:paraId="0A19BFF0" w14:textId="77777777" w:rsidR="007C1E0C" w:rsidRDefault="007C1E0C" w:rsidP="007C1E0C">
      <w:pPr>
        <w:pStyle w:val="PL"/>
      </w:pPr>
      <w:r>
        <w:t xml:space="preserve">            - </w:t>
      </w:r>
      <w:proofErr w:type="spellStart"/>
      <w:r>
        <w:t>Is_less_than</w:t>
      </w:r>
      <w:proofErr w:type="spellEnd"/>
    </w:p>
    <w:p w14:paraId="18E51263" w14:textId="77777777" w:rsidR="007C1E0C" w:rsidRDefault="007C1E0C" w:rsidP="007C1E0C">
      <w:pPr>
        <w:pStyle w:val="PL"/>
      </w:pPr>
      <w:r>
        <w:t xml:space="preserve">        </w:t>
      </w:r>
      <w:proofErr w:type="spellStart"/>
      <w:r>
        <w:t>contextValueRange</w:t>
      </w:r>
      <w:proofErr w:type="spellEnd"/>
      <w:r>
        <w:t>:</w:t>
      </w:r>
    </w:p>
    <w:p w14:paraId="26FF1C49" w14:textId="77777777" w:rsidR="007C1E0C" w:rsidRDefault="007C1E0C" w:rsidP="007C1E0C">
      <w:pPr>
        <w:pStyle w:val="PL"/>
      </w:pPr>
      <w:r>
        <w:t xml:space="preserve">          type: number</w:t>
      </w:r>
    </w:p>
    <w:p w14:paraId="23ECD877" w14:textId="77777777" w:rsidR="007C1E0C" w:rsidRDefault="007C1E0C" w:rsidP="007C1E0C">
      <w:pPr>
        <w:pStyle w:val="PL"/>
      </w:pPr>
      <w:r>
        <w:t xml:space="preserve">    </w:t>
      </w:r>
      <w:proofErr w:type="spellStart"/>
      <w:r>
        <w:t>LowDLRANUEThptRatioTarget</w:t>
      </w:r>
      <w:proofErr w:type="spellEnd"/>
      <w:r>
        <w:t>:</w:t>
      </w:r>
    </w:p>
    <w:p w14:paraId="50390CB2" w14:textId="77777777" w:rsidR="007C1E0C" w:rsidRDefault="007C1E0C" w:rsidP="007C1E0C">
      <w:pPr>
        <w:pStyle w:val="PL"/>
      </w:pPr>
      <w:r>
        <w:t xml:space="preserve">      description: &gt;-</w:t>
      </w:r>
    </w:p>
    <w:p w14:paraId="37A8DCBC" w14:textId="77777777" w:rsidR="007C1E0C" w:rsidRDefault="007C1E0C" w:rsidP="007C1E0C">
      <w:pPr>
        <w:pStyle w:val="PL"/>
      </w:pPr>
      <w:r>
        <w:t xml:space="preserve">        This data type is the "ExpectationTarget" data type with specialisations for </w:t>
      </w:r>
      <w:proofErr w:type="spellStart"/>
      <w:r>
        <w:t>LowDLRANUEThptRatioTarget</w:t>
      </w:r>
      <w:proofErr w:type="spellEnd"/>
      <w:r>
        <w:t xml:space="preserve">         </w:t>
      </w:r>
    </w:p>
    <w:p w14:paraId="6428EA7E" w14:textId="77777777" w:rsidR="007C1E0C" w:rsidRDefault="007C1E0C" w:rsidP="007C1E0C">
      <w:pPr>
        <w:pStyle w:val="PL"/>
      </w:pPr>
      <w:r>
        <w:t xml:space="preserve">      type: object</w:t>
      </w:r>
    </w:p>
    <w:p w14:paraId="10B8C795" w14:textId="77777777" w:rsidR="007C1E0C" w:rsidRDefault="007C1E0C" w:rsidP="007C1E0C">
      <w:pPr>
        <w:pStyle w:val="PL"/>
      </w:pPr>
      <w:r>
        <w:t xml:space="preserve">      properties:</w:t>
      </w:r>
    </w:p>
    <w:p w14:paraId="1BCD5082" w14:textId="77777777" w:rsidR="007C1E0C" w:rsidRDefault="007C1E0C" w:rsidP="007C1E0C">
      <w:pPr>
        <w:pStyle w:val="PL"/>
      </w:pPr>
      <w:r>
        <w:t xml:space="preserve">        </w:t>
      </w:r>
      <w:proofErr w:type="spellStart"/>
      <w:r>
        <w:t>targetName</w:t>
      </w:r>
      <w:proofErr w:type="spellEnd"/>
      <w:r>
        <w:t>:</w:t>
      </w:r>
    </w:p>
    <w:p w14:paraId="2E96599A" w14:textId="77777777" w:rsidR="007C1E0C" w:rsidRDefault="007C1E0C" w:rsidP="007C1E0C">
      <w:pPr>
        <w:pStyle w:val="PL"/>
      </w:pPr>
      <w:r>
        <w:t xml:space="preserve">          type: string</w:t>
      </w:r>
    </w:p>
    <w:p w14:paraId="58F842A2" w14:textId="77777777" w:rsidR="007C1E0C" w:rsidRDefault="007C1E0C" w:rsidP="007C1E0C">
      <w:pPr>
        <w:pStyle w:val="PL"/>
      </w:pPr>
      <w:r>
        <w:t xml:space="preserve">          </w:t>
      </w:r>
      <w:proofErr w:type="spellStart"/>
      <w:r>
        <w:t>enum</w:t>
      </w:r>
      <w:proofErr w:type="spellEnd"/>
      <w:r>
        <w:t>:</w:t>
      </w:r>
    </w:p>
    <w:p w14:paraId="47212AF3" w14:textId="77777777" w:rsidR="007C1E0C" w:rsidRDefault="007C1E0C" w:rsidP="007C1E0C">
      <w:pPr>
        <w:pStyle w:val="PL"/>
      </w:pPr>
      <w:r>
        <w:t xml:space="preserve">            - </w:t>
      </w:r>
      <w:proofErr w:type="spellStart"/>
      <w:r>
        <w:t>LowDLRANUEThptRatio</w:t>
      </w:r>
      <w:proofErr w:type="spellEnd"/>
    </w:p>
    <w:p w14:paraId="5E798DE8" w14:textId="77777777" w:rsidR="007C1E0C" w:rsidRDefault="007C1E0C" w:rsidP="007C1E0C">
      <w:pPr>
        <w:pStyle w:val="PL"/>
      </w:pPr>
      <w:r>
        <w:t xml:space="preserve">        </w:t>
      </w:r>
      <w:proofErr w:type="spellStart"/>
      <w:r>
        <w:t>targetCondition</w:t>
      </w:r>
      <w:proofErr w:type="spellEnd"/>
      <w:r>
        <w:t>:</w:t>
      </w:r>
    </w:p>
    <w:p w14:paraId="7845F11E" w14:textId="77777777" w:rsidR="007C1E0C" w:rsidRDefault="007C1E0C" w:rsidP="007C1E0C">
      <w:pPr>
        <w:pStyle w:val="PL"/>
      </w:pPr>
      <w:r>
        <w:t xml:space="preserve">          type: string</w:t>
      </w:r>
    </w:p>
    <w:p w14:paraId="2E40050F" w14:textId="77777777" w:rsidR="007C1E0C" w:rsidRDefault="007C1E0C" w:rsidP="007C1E0C">
      <w:pPr>
        <w:pStyle w:val="PL"/>
      </w:pPr>
      <w:r>
        <w:t xml:space="preserve">          </w:t>
      </w:r>
      <w:proofErr w:type="spellStart"/>
      <w:r>
        <w:t>enum</w:t>
      </w:r>
      <w:proofErr w:type="spellEnd"/>
      <w:r>
        <w:t>:</w:t>
      </w:r>
    </w:p>
    <w:p w14:paraId="690EDF59" w14:textId="77777777" w:rsidR="007C1E0C" w:rsidRDefault="007C1E0C" w:rsidP="007C1E0C">
      <w:pPr>
        <w:pStyle w:val="PL"/>
      </w:pPr>
      <w:r>
        <w:t xml:space="preserve">            - IS_LESS_THAN</w:t>
      </w:r>
    </w:p>
    <w:p w14:paraId="7A9B3D6F" w14:textId="77777777" w:rsidR="007C1E0C" w:rsidRDefault="007C1E0C" w:rsidP="007C1E0C">
      <w:pPr>
        <w:pStyle w:val="PL"/>
      </w:pPr>
      <w:r>
        <w:t xml:space="preserve">        </w:t>
      </w:r>
      <w:proofErr w:type="spellStart"/>
      <w:r>
        <w:t>targetValueRange</w:t>
      </w:r>
      <w:proofErr w:type="spellEnd"/>
      <w:r>
        <w:t>:</w:t>
      </w:r>
    </w:p>
    <w:p w14:paraId="3090BEF1" w14:textId="77777777" w:rsidR="007C1E0C" w:rsidRDefault="007C1E0C" w:rsidP="007C1E0C">
      <w:pPr>
        <w:pStyle w:val="PL"/>
      </w:pPr>
      <w:r>
        <w:t xml:space="preserve">          type: integer</w:t>
      </w:r>
    </w:p>
    <w:p w14:paraId="3BF9E184" w14:textId="77777777" w:rsidR="007C1E0C" w:rsidRDefault="007C1E0C" w:rsidP="007C1E0C">
      <w:pPr>
        <w:pStyle w:val="PL"/>
      </w:pPr>
      <w:r>
        <w:t xml:space="preserve">          minimum: 0</w:t>
      </w:r>
    </w:p>
    <w:p w14:paraId="7C4D671B" w14:textId="77777777" w:rsidR="007C1E0C" w:rsidRDefault="007C1E0C" w:rsidP="007C1E0C">
      <w:pPr>
        <w:pStyle w:val="PL"/>
      </w:pPr>
      <w:r>
        <w:t xml:space="preserve">          maximum: 100</w:t>
      </w:r>
    </w:p>
    <w:p w14:paraId="40797510" w14:textId="77777777" w:rsidR="007C1E0C" w:rsidRDefault="007C1E0C" w:rsidP="007C1E0C">
      <w:pPr>
        <w:pStyle w:val="PL"/>
      </w:pPr>
      <w:r>
        <w:t xml:space="preserve">        </w:t>
      </w:r>
      <w:proofErr w:type="spellStart"/>
      <w:r>
        <w:t>targetContexts</w:t>
      </w:r>
      <w:proofErr w:type="spellEnd"/>
      <w:r>
        <w:t>:</w:t>
      </w:r>
    </w:p>
    <w:p w14:paraId="0E8CC334" w14:textId="77777777" w:rsidR="007C1E0C" w:rsidRDefault="007C1E0C" w:rsidP="007C1E0C">
      <w:pPr>
        <w:pStyle w:val="PL"/>
      </w:pPr>
      <w:r>
        <w:t xml:space="preserve">          $ref: "#/components/schemas/</w:t>
      </w:r>
      <w:proofErr w:type="spellStart"/>
      <w:r>
        <w:t>LowDLRANUEThptContext</w:t>
      </w:r>
      <w:proofErr w:type="spellEnd"/>
      <w:r>
        <w:t>"</w:t>
      </w:r>
    </w:p>
    <w:p w14:paraId="492953F1" w14:textId="77777777" w:rsidR="007C1E0C" w:rsidRDefault="007C1E0C" w:rsidP="007C1E0C">
      <w:pPr>
        <w:pStyle w:val="PL"/>
      </w:pPr>
      <w:r>
        <w:t xml:space="preserve">        </w:t>
      </w:r>
      <w:proofErr w:type="spellStart"/>
      <w:r>
        <w:t>targetFulfilmentInfo</w:t>
      </w:r>
      <w:proofErr w:type="spellEnd"/>
      <w:r>
        <w:t>:</w:t>
      </w:r>
    </w:p>
    <w:p w14:paraId="51862B47" w14:textId="77777777" w:rsidR="007C1E0C" w:rsidRDefault="007C1E0C" w:rsidP="007C1E0C">
      <w:pPr>
        <w:pStyle w:val="PL"/>
      </w:pPr>
      <w:r>
        <w:t xml:space="preserve">          $ref: "TS28312_IntentNrm.yaml#/components/schemas/</w:t>
      </w:r>
      <w:proofErr w:type="spellStart"/>
      <w:r>
        <w:t>FulfilmentInfo</w:t>
      </w:r>
      <w:proofErr w:type="spellEnd"/>
      <w:r>
        <w:t>"</w:t>
      </w:r>
    </w:p>
    <w:p w14:paraId="23371DC2" w14:textId="77777777" w:rsidR="007C1E0C" w:rsidRDefault="007C1E0C" w:rsidP="007C1E0C">
      <w:pPr>
        <w:pStyle w:val="PL"/>
      </w:pPr>
      <w:r>
        <w:t xml:space="preserve">    </w:t>
      </w:r>
      <w:proofErr w:type="spellStart"/>
      <w:r>
        <w:t>LowDLRANUEThptContext</w:t>
      </w:r>
      <w:proofErr w:type="spellEnd"/>
      <w:r>
        <w:t>:</w:t>
      </w:r>
    </w:p>
    <w:p w14:paraId="147D6296" w14:textId="77777777" w:rsidR="007C1E0C" w:rsidRDefault="007C1E0C" w:rsidP="007C1E0C">
      <w:pPr>
        <w:pStyle w:val="PL"/>
      </w:pPr>
      <w:r>
        <w:t xml:space="preserve">      description: &gt;-</w:t>
      </w:r>
    </w:p>
    <w:p w14:paraId="293BD66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779E0DCD" w14:textId="77777777" w:rsidR="007C1E0C" w:rsidRDefault="007C1E0C" w:rsidP="007C1E0C">
      <w:pPr>
        <w:pStyle w:val="PL"/>
      </w:pPr>
      <w:r>
        <w:t xml:space="preserve">      type: object</w:t>
      </w:r>
    </w:p>
    <w:p w14:paraId="05847B7F" w14:textId="77777777" w:rsidR="007C1E0C" w:rsidRDefault="007C1E0C" w:rsidP="007C1E0C">
      <w:pPr>
        <w:pStyle w:val="PL"/>
      </w:pPr>
      <w:r>
        <w:t xml:space="preserve">      properties:</w:t>
      </w:r>
    </w:p>
    <w:p w14:paraId="46825ABA" w14:textId="77777777" w:rsidR="007C1E0C" w:rsidRDefault="007C1E0C" w:rsidP="007C1E0C">
      <w:pPr>
        <w:pStyle w:val="PL"/>
      </w:pPr>
      <w:r>
        <w:t xml:space="preserve">        </w:t>
      </w:r>
      <w:proofErr w:type="spellStart"/>
      <w:r>
        <w:t>contextAttribute</w:t>
      </w:r>
      <w:proofErr w:type="spellEnd"/>
      <w:r>
        <w:t>:</w:t>
      </w:r>
    </w:p>
    <w:p w14:paraId="11DF7621" w14:textId="77777777" w:rsidR="007C1E0C" w:rsidRDefault="007C1E0C" w:rsidP="007C1E0C">
      <w:pPr>
        <w:pStyle w:val="PL"/>
      </w:pPr>
      <w:r>
        <w:t xml:space="preserve">          type: string</w:t>
      </w:r>
    </w:p>
    <w:p w14:paraId="44C37A53" w14:textId="77777777" w:rsidR="007C1E0C" w:rsidRDefault="007C1E0C" w:rsidP="007C1E0C">
      <w:pPr>
        <w:pStyle w:val="PL"/>
      </w:pPr>
      <w:r>
        <w:t xml:space="preserve">          </w:t>
      </w:r>
      <w:proofErr w:type="spellStart"/>
      <w:r>
        <w:t>enum</w:t>
      </w:r>
      <w:proofErr w:type="spellEnd"/>
      <w:r>
        <w:t>:</w:t>
      </w:r>
    </w:p>
    <w:p w14:paraId="1A388DAF" w14:textId="77777777" w:rsidR="007C1E0C" w:rsidRDefault="007C1E0C" w:rsidP="007C1E0C">
      <w:pPr>
        <w:pStyle w:val="PL"/>
      </w:pPr>
      <w:r>
        <w:t xml:space="preserve">            - </w:t>
      </w:r>
      <w:proofErr w:type="spellStart"/>
      <w:r>
        <w:t>LowDLRANUEThptThreshold</w:t>
      </w:r>
      <w:proofErr w:type="spellEnd"/>
    </w:p>
    <w:p w14:paraId="06A029A6" w14:textId="77777777" w:rsidR="007C1E0C" w:rsidRDefault="007C1E0C" w:rsidP="007C1E0C">
      <w:pPr>
        <w:pStyle w:val="PL"/>
      </w:pPr>
      <w:r>
        <w:t xml:space="preserve">        </w:t>
      </w:r>
      <w:proofErr w:type="spellStart"/>
      <w:r>
        <w:t>contextCondition</w:t>
      </w:r>
      <w:proofErr w:type="spellEnd"/>
      <w:r>
        <w:t>:</w:t>
      </w:r>
    </w:p>
    <w:p w14:paraId="496A8C30" w14:textId="77777777" w:rsidR="007C1E0C" w:rsidRDefault="007C1E0C" w:rsidP="007C1E0C">
      <w:pPr>
        <w:pStyle w:val="PL"/>
      </w:pPr>
      <w:r>
        <w:t xml:space="preserve">          type: string</w:t>
      </w:r>
    </w:p>
    <w:p w14:paraId="1790E0D6" w14:textId="77777777" w:rsidR="007C1E0C" w:rsidRDefault="007C1E0C" w:rsidP="007C1E0C">
      <w:pPr>
        <w:pStyle w:val="PL"/>
      </w:pPr>
      <w:r>
        <w:t xml:space="preserve">          </w:t>
      </w:r>
      <w:proofErr w:type="spellStart"/>
      <w:r>
        <w:t>enum</w:t>
      </w:r>
      <w:proofErr w:type="spellEnd"/>
      <w:r>
        <w:t>:</w:t>
      </w:r>
    </w:p>
    <w:p w14:paraId="2C0E2B97" w14:textId="77777777" w:rsidR="007C1E0C" w:rsidRDefault="007C1E0C" w:rsidP="007C1E0C">
      <w:pPr>
        <w:pStyle w:val="PL"/>
      </w:pPr>
      <w:r>
        <w:t xml:space="preserve">            - IS_LESS_THAN</w:t>
      </w:r>
    </w:p>
    <w:p w14:paraId="36AAFC06" w14:textId="77777777" w:rsidR="007C1E0C" w:rsidRDefault="007C1E0C" w:rsidP="007C1E0C">
      <w:pPr>
        <w:pStyle w:val="PL"/>
      </w:pPr>
      <w:r>
        <w:t xml:space="preserve">        </w:t>
      </w:r>
      <w:proofErr w:type="spellStart"/>
      <w:r>
        <w:t>contextValueRange</w:t>
      </w:r>
      <w:proofErr w:type="spellEnd"/>
      <w:r>
        <w:t>:</w:t>
      </w:r>
    </w:p>
    <w:p w14:paraId="5893468C" w14:textId="77777777" w:rsidR="007C1E0C" w:rsidRDefault="007C1E0C" w:rsidP="007C1E0C">
      <w:pPr>
        <w:pStyle w:val="PL"/>
      </w:pPr>
      <w:r>
        <w:t xml:space="preserve">          type: number</w:t>
      </w:r>
    </w:p>
    <w:p w14:paraId="250656EE" w14:textId="77777777" w:rsidR="007C1E0C" w:rsidRDefault="007C1E0C" w:rsidP="007C1E0C">
      <w:pPr>
        <w:pStyle w:val="PL"/>
      </w:pPr>
      <w:r>
        <w:t xml:space="preserve">    </w:t>
      </w:r>
      <w:proofErr w:type="spellStart"/>
      <w:r>
        <w:t>DLThptPerUETarget</w:t>
      </w:r>
      <w:proofErr w:type="spellEnd"/>
      <w:r>
        <w:t>:</w:t>
      </w:r>
    </w:p>
    <w:p w14:paraId="7F41BBC7" w14:textId="77777777" w:rsidR="007C1E0C" w:rsidRDefault="007C1E0C" w:rsidP="007C1E0C">
      <w:pPr>
        <w:pStyle w:val="PL"/>
      </w:pPr>
      <w:r>
        <w:t xml:space="preserve">      description: &gt;-</w:t>
      </w:r>
    </w:p>
    <w:p w14:paraId="17CDC0E6" w14:textId="77777777" w:rsidR="007C1E0C" w:rsidRDefault="007C1E0C" w:rsidP="007C1E0C">
      <w:pPr>
        <w:pStyle w:val="PL"/>
      </w:pPr>
      <w:r>
        <w:t xml:space="preserve">        This data type is the "ExpectationTarget" data type with specialisations for </w:t>
      </w:r>
      <w:proofErr w:type="spellStart"/>
      <w:r>
        <w:t>DLThptPerUETarget</w:t>
      </w:r>
      <w:proofErr w:type="spellEnd"/>
      <w:r>
        <w:t xml:space="preserve">       </w:t>
      </w:r>
    </w:p>
    <w:p w14:paraId="4B6DF7EB" w14:textId="77777777" w:rsidR="007C1E0C" w:rsidRDefault="007C1E0C" w:rsidP="007C1E0C">
      <w:pPr>
        <w:pStyle w:val="PL"/>
      </w:pPr>
      <w:r>
        <w:t xml:space="preserve">      type: object</w:t>
      </w:r>
    </w:p>
    <w:p w14:paraId="54CCCD55" w14:textId="77777777" w:rsidR="007C1E0C" w:rsidRDefault="007C1E0C" w:rsidP="007C1E0C">
      <w:pPr>
        <w:pStyle w:val="PL"/>
      </w:pPr>
      <w:r>
        <w:t xml:space="preserve">      properties:</w:t>
      </w:r>
    </w:p>
    <w:p w14:paraId="4FEE2359" w14:textId="77777777" w:rsidR="007C1E0C" w:rsidRDefault="007C1E0C" w:rsidP="007C1E0C">
      <w:pPr>
        <w:pStyle w:val="PL"/>
      </w:pPr>
      <w:r>
        <w:t xml:space="preserve">        </w:t>
      </w:r>
      <w:proofErr w:type="spellStart"/>
      <w:r>
        <w:t>targetName</w:t>
      </w:r>
      <w:proofErr w:type="spellEnd"/>
      <w:r>
        <w:t>:</w:t>
      </w:r>
    </w:p>
    <w:p w14:paraId="7DCEF5A1" w14:textId="77777777" w:rsidR="007C1E0C" w:rsidRDefault="007C1E0C" w:rsidP="007C1E0C">
      <w:pPr>
        <w:pStyle w:val="PL"/>
      </w:pPr>
      <w:r>
        <w:t xml:space="preserve">          type: string</w:t>
      </w:r>
    </w:p>
    <w:p w14:paraId="07B21BB3" w14:textId="77777777" w:rsidR="007C1E0C" w:rsidRDefault="007C1E0C" w:rsidP="007C1E0C">
      <w:pPr>
        <w:pStyle w:val="PL"/>
      </w:pPr>
      <w:r>
        <w:t xml:space="preserve">          </w:t>
      </w:r>
      <w:proofErr w:type="spellStart"/>
      <w:r>
        <w:t>enum</w:t>
      </w:r>
      <w:proofErr w:type="spellEnd"/>
      <w:r>
        <w:t>:</w:t>
      </w:r>
    </w:p>
    <w:p w14:paraId="56DD5F64" w14:textId="77777777" w:rsidR="007C1E0C" w:rsidRDefault="007C1E0C" w:rsidP="007C1E0C">
      <w:pPr>
        <w:pStyle w:val="PL"/>
      </w:pPr>
      <w:r>
        <w:t xml:space="preserve">            - </w:t>
      </w:r>
      <w:proofErr w:type="spellStart"/>
      <w:r>
        <w:t>DlThptPerUE</w:t>
      </w:r>
      <w:proofErr w:type="spellEnd"/>
    </w:p>
    <w:p w14:paraId="05A17678" w14:textId="77777777" w:rsidR="007C1E0C" w:rsidRDefault="007C1E0C" w:rsidP="007C1E0C">
      <w:pPr>
        <w:pStyle w:val="PL"/>
      </w:pPr>
      <w:r>
        <w:t xml:space="preserve">        </w:t>
      </w:r>
      <w:proofErr w:type="spellStart"/>
      <w:r>
        <w:t>targetCondition</w:t>
      </w:r>
      <w:proofErr w:type="spellEnd"/>
      <w:r>
        <w:t>:</w:t>
      </w:r>
    </w:p>
    <w:p w14:paraId="1E4A85BB" w14:textId="77777777" w:rsidR="007C1E0C" w:rsidRDefault="007C1E0C" w:rsidP="007C1E0C">
      <w:pPr>
        <w:pStyle w:val="PL"/>
      </w:pPr>
      <w:r>
        <w:t xml:space="preserve">          type: string</w:t>
      </w:r>
    </w:p>
    <w:p w14:paraId="2BF909E3" w14:textId="77777777" w:rsidR="007C1E0C" w:rsidRDefault="007C1E0C" w:rsidP="007C1E0C">
      <w:pPr>
        <w:pStyle w:val="PL"/>
      </w:pPr>
      <w:r>
        <w:t xml:space="preserve">          </w:t>
      </w:r>
      <w:proofErr w:type="spellStart"/>
      <w:r>
        <w:t>enum</w:t>
      </w:r>
      <w:proofErr w:type="spellEnd"/>
      <w:r>
        <w:t>:</w:t>
      </w:r>
    </w:p>
    <w:p w14:paraId="0BFD10BA" w14:textId="77777777" w:rsidR="007C1E0C" w:rsidRDefault="007C1E0C" w:rsidP="007C1E0C">
      <w:pPr>
        <w:pStyle w:val="PL"/>
      </w:pPr>
      <w:r>
        <w:t xml:space="preserve">            - IS_GREATER_THAN</w:t>
      </w:r>
    </w:p>
    <w:p w14:paraId="06775916" w14:textId="77777777" w:rsidR="007C1E0C" w:rsidRDefault="007C1E0C" w:rsidP="007C1E0C">
      <w:pPr>
        <w:pStyle w:val="PL"/>
      </w:pPr>
      <w:r>
        <w:t xml:space="preserve">        </w:t>
      </w:r>
      <w:proofErr w:type="spellStart"/>
      <w:r>
        <w:t>targetValueRange</w:t>
      </w:r>
      <w:proofErr w:type="spellEnd"/>
      <w:r>
        <w:t>:</w:t>
      </w:r>
    </w:p>
    <w:p w14:paraId="2BA1463C" w14:textId="77777777" w:rsidR="007C1E0C" w:rsidRDefault="007C1E0C" w:rsidP="007C1E0C">
      <w:pPr>
        <w:pStyle w:val="PL"/>
      </w:pPr>
      <w:r>
        <w:t xml:space="preserve">          $ref: "TS28541_SliceNrm.yaml#/components/schemas/</w:t>
      </w:r>
      <w:proofErr w:type="spellStart"/>
      <w:r>
        <w:t>XLThpt</w:t>
      </w:r>
      <w:proofErr w:type="spellEnd"/>
      <w:r>
        <w:t>"</w:t>
      </w:r>
    </w:p>
    <w:p w14:paraId="651029D6" w14:textId="77777777" w:rsidR="007C1E0C" w:rsidRDefault="007C1E0C" w:rsidP="007C1E0C">
      <w:pPr>
        <w:pStyle w:val="PL"/>
      </w:pPr>
      <w:r>
        <w:t xml:space="preserve">    </w:t>
      </w:r>
      <w:proofErr w:type="spellStart"/>
      <w:r>
        <w:t>ULThptPerUETarget</w:t>
      </w:r>
      <w:proofErr w:type="spellEnd"/>
      <w:r>
        <w:t>:</w:t>
      </w:r>
    </w:p>
    <w:p w14:paraId="3821DFDE" w14:textId="77777777" w:rsidR="007C1E0C" w:rsidRDefault="007C1E0C" w:rsidP="007C1E0C">
      <w:pPr>
        <w:pStyle w:val="PL"/>
      </w:pPr>
      <w:r>
        <w:t xml:space="preserve">      description: &gt;-</w:t>
      </w:r>
    </w:p>
    <w:p w14:paraId="06961B6C" w14:textId="77777777" w:rsidR="007C1E0C" w:rsidRDefault="007C1E0C" w:rsidP="007C1E0C">
      <w:pPr>
        <w:pStyle w:val="PL"/>
      </w:pPr>
      <w:r>
        <w:t xml:space="preserve">        This data type is the "ExpectationTarget" data type with specialisations for </w:t>
      </w:r>
      <w:proofErr w:type="spellStart"/>
      <w:r>
        <w:t>ULThptPerUETarget</w:t>
      </w:r>
      <w:proofErr w:type="spellEnd"/>
      <w:r>
        <w:t xml:space="preserve">       </w:t>
      </w:r>
    </w:p>
    <w:p w14:paraId="47A6B48F" w14:textId="77777777" w:rsidR="007C1E0C" w:rsidRDefault="007C1E0C" w:rsidP="007C1E0C">
      <w:pPr>
        <w:pStyle w:val="PL"/>
      </w:pPr>
      <w:r>
        <w:t xml:space="preserve">      type: object</w:t>
      </w:r>
    </w:p>
    <w:p w14:paraId="61699FDF" w14:textId="77777777" w:rsidR="007C1E0C" w:rsidRDefault="007C1E0C" w:rsidP="007C1E0C">
      <w:pPr>
        <w:pStyle w:val="PL"/>
      </w:pPr>
      <w:r>
        <w:lastRenderedPageBreak/>
        <w:t xml:space="preserve">      properties:</w:t>
      </w:r>
    </w:p>
    <w:p w14:paraId="2C272A9E" w14:textId="77777777" w:rsidR="007C1E0C" w:rsidRDefault="007C1E0C" w:rsidP="007C1E0C">
      <w:pPr>
        <w:pStyle w:val="PL"/>
      </w:pPr>
      <w:r>
        <w:t xml:space="preserve">        </w:t>
      </w:r>
      <w:proofErr w:type="spellStart"/>
      <w:r>
        <w:t>targetName</w:t>
      </w:r>
      <w:proofErr w:type="spellEnd"/>
      <w:r>
        <w:t>:</w:t>
      </w:r>
    </w:p>
    <w:p w14:paraId="759ACBDB" w14:textId="77777777" w:rsidR="007C1E0C" w:rsidRDefault="007C1E0C" w:rsidP="007C1E0C">
      <w:pPr>
        <w:pStyle w:val="PL"/>
      </w:pPr>
      <w:r>
        <w:t xml:space="preserve">          type: string</w:t>
      </w:r>
    </w:p>
    <w:p w14:paraId="4E8B964E" w14:textId="77777777" w:rsidR="007C1E0C" w:rsidRDefault="007C1E0C" w:rsidP="007C1E0C">
      <w:pPr>
        <w:pStyle w:val="PL"/>
      </w:pPr>
      <w:r>
        <w:t xml:space="preserve">          </w:t>
      </w:r>
      <w:proofErr w:type="spellStart"/>
      <w:r>
        <w:t>enum</w:t>
      </w:r>
      <w:proofErr w:type="spellEnd"/>
      <w:r>
        <w:t>:</w:t>
      </w:r>
    </w:p>
    <w:p w14:paraId="5C121104" w14:textId="77777777" w:rsidR="007C1E0C" w:rsidRDefault="007C1E0C" w:rsidP="007C1E0C">
      <w:pPr>
        <w:pStyle w:val="PL"/>
      </w:pPr>
      <w:r>
        <w:t xml:space="preserve">            - </w:t>
      </w:r>
      <w:proofErr w:type="spellStart"/>
      <w:r>
        <w:t>UlThptPerUE</w:t>
      </w:r>
      <w:proofErr w:type="spellEnd"/>
    </w:p>
    <w:p w14:paraId="3C23A8C2" w14:textId="77777777" w:rsidR="007C1E0C" w:rsidRDefault="007C1E0C" w:rsidP="007C1E0C">
      <w:pPr>
        <w:pStyle w:val="PL"/>
      </w:pPr>
      <w:r>
        <w:t xml:space="preserve">        </w:t>
      </w:r>
      <w:proofErr w:type="spellStart"/>
      <w:r>
        <w:t>targetCondition</w:t>
      </w:r>
      <w:proofErr w:type="spellEnd"/>
      <w:r>
        <w:t>:</w:t>
      </w:r>
    </w:p>
    <w:p w14:paraId="3F0E004E" w14:textId="77777777" w:rsidR="007C1E0C" w:rsidRDefault="007C1E0C" w:rsidP="007C1E0C">
      <w:pPr>
        <w:pStyle w:val="PL"/>
      </w:pPr>
      <w:r>
        <w:t xml:space="preserve">          type: string</w:t>
      </w:r>
    </w:p>
    <w:p w14:paraId="172E8469" w14:textId="77777777" w:rsidR="007C1E0C" w:rsidRDefault="007C1E0C" w:rsidP="007C1E0C">
      <w:pPr>
        <w:pStyle w:val="PL"/>
      </w:pPr>
      <w:r>
        <w:t xml:space="preserve">          </w:t>
      </w:r>
      <w:proofErr w:type="spellStart"/>
      <w:r>
        <w:t>enum</w:t>
      </w:r>
      <w:proofErr w:type="spellEnd"/>
      <w:r>
        <w:t>:</w:t>
      </w:r>
    </w:p>
    <w:p w14:paraId="6E9A5BFA" w14:textId="77777777" w:rsidR="007C1E0C" w:rsidRDefault="007C1E0C" w:rsidP="007C1E0C">
      <w:pPr>
        <w:pStyle w:val="PL"/>
      </w:pPr>
      <w:r>
        <w:t xml:space="preserve">            - IS_GREATER_THAN</w:t>
      </w:r>
    </w:p>
    <w:p w14:paraId="32C769A0" w14:textId="77777777" w:rsidR="007C1E0C" w:rsidRDefault="007C1E0C" w:rsidP="007C1E0C">
      <w:pPr>
        <w:pStyle w:val="PL"/>
      </w:pPr>
      <w:r>
        <w:t xml:space="preserve">        </w:t>
      </w:r>
      <w:proofErr w:type="spellStart"/>
      <w:r>
        <w:t>targetValueRange</w:t>
      </w:r>
      <w:proofErr w:type="spellEnd"/>
      <w:r>
        <w:t>:</w:t>
      </w:r>
    </w:p>
    <w:p w14:paraId="272BF6DE" w14:textId="77777777" w:rsidR="007C1E0C" w:rsidRDefault="007C1E0C" w:rsidP="007C1E0C">
      <w:pPr>
        <w:pStyle w:val="PL"/>
      </w:pPr>
      <w:r>
        <w:t xml:space="preserve">          $ref: "TS28541_SliceNrm.yaml#/components/schemas/</w:t>
      </w:r>
      <w:proofErr w:type="spellStart"/>
      <w:r>
        <w:t>XLThpt</w:t>
      </w:r>
      <w:proofErr w:type="spellEnd"/>
      <w:r>
        <w:t>"</w:t>
      </w:r>
    </w:p>
    <w:p w14:paraId="5CAA7106" w14:textId="77777777" w:rsidR="007C1E0C" w:rsidRDefault="007C1E0C" w:rsidP="007C1E0C">
      <w:pPr>
        <w:pStyle w:val="PL"/>
      </w:pPr>
      <w:r>
        <w:t xml:space="preserve">    </w:t>
      </w:r>
      <w:proofErr w:type="spellStart"/>
      <w:r>
        <w:t>DLLatencyTarget</w:t>
      </w:r>
      <w:proofErr w:type="spellEnd"/>
      <w:r>
        <w:t>:</w:t>
      </w:r>
    </w:p>
    <w:p w14:paraId="11BECCDF" w14:textId="77777777" w:rsidR="007C1E0C" w:rsidRDefault="007C1E0C" w:rsidP="007C1E0C">
      <w:pPr>
        <w:pStyle w:val="PL"/>
      </w:pPr>
      <w:r>
        <w:t xml:space="preserve">      description: &gt;-</w:t>
      </w:r>
    </w:p>
    <w:p w14:paraId="5FC64ABF" w14:textId="77777777" w:rsidR="007C1E0C" w:rsidRDefault="007C1E0C" w:rsidP="007C1E0C">
      <w:pPr>
        <w:pStyle w:val="PL"/>
      </w:pPr>
      <w:r>
        <w:t xml:space="preserve">        This data type is the "ExpectationTarget" data type with specialisations for </w:t>
      </w:r>
      <w:proofErr w:type="spellStart"/>
      <w:r>
        <w:t>DLLatencyTarget</w:t>
      </w:r>
      <w:proofErr w:type="spellEnd"/>
      <w:r>
        <w:t xml:space="preserve">       </w:t>
      </w:r>
    </w:p>
    <w:p w14:paraId="552E6304" w14:textId="77777777" w:rsidR="007C1E0C" w:rsidRDefault="007C1E0C" w:rsidP="007C1E0C">
      <w:pPr>
        <w:pStyle w:val="PL"/>
      </w:pPr>
      <w:r>
        <w:t xml:space="preserve">      type: object</w:t>
      </w:r>
    </w:p>
    <w:p w14:paraId="6F99844A" w14:textId="77777777" w:rsidR="007C1E0C" w:rsidRDefault="007C1E0C" w:rsidP="007C1E0C">
      <w:pPr>
        <w:pStyle w:val="PL"/>
      </w:pPr>
      <w:r>
        <w:t xml:space="preserve">      properties:</w:t>
      </w:r>
    </w:p>
    <w:p w14:paraId="6F75040A" w14:textId="77777777" w:rsidR="007C1E0C" w:rsidRDefault="007C1E0C" w:rsidP="007C1E0C">
      <w:pPr>
        <w:pStyle w:val="PL"/>
      </w:pPr>
      <w:r>
        <w:t xml:space="preserve">        </w:t>
      </w:r>
      <w:proofErr w:type="spellStart"/>
      <w:r>
        <w:t>targetName</w:t>
      </w:r>
      <w:proofErr w:type="spellEnd"/>
      <w:r>
        <w:t>:</w:t>
      </w:r>
    </w:p>
    <w:p w14:paraId="7728E8E4" w14:textId="77777777" w:rsidR="007C1E0C" w:rsidRDefault="007C1E0C" w:rsidP="007C1E0C">
      <w:pPr>
        <w:pStyle w:val="PL"/>
      </w:pPr>
      <w:r>
        <w:t xml:space="preserve">          type: string</w:t>
      </w:r>
    </w:p>
    <w:p w14:paraId="777B7D5E" w14:textId="77777777" w:rsidR="007C1E0C" w:rsidRDefault="007C1E0C" w:rsidP="007C1E0C">
      <w:pPr>
        <w:pStyle w:val="PL"/>
      </w:pPr>
      <w:r>
        <w:t xml:space="preserve">          </w:t>
      </w:r>
      <w:proofErr w:type="spellStart"/>
      <w:r>
        <w:t>enum</w:t>
      </w:r>
      <w:proofErr w:type="spellEnd"/>
      <w:r>
        <w:t>:</w:t>
      </w:r>
    </w:p>
    <w:p w14:paraId="578579CE" w14:textId="77777777" w:rsidR="007C1E0C" w:rsidRDefault="007C1E0C" w:rsidP="007C1E0C">
      <w:pPr>
        <w:pStyle w:val="PL"/>
      </w:pPr>
      <w:r>
        <w:t xml:space="preserve">            - </w:t>
      </w:r>
      <w:proofErr w:type="spellStart"/>
      <w:r>
        <w:t>DlLatency</w:t>
      </w:r>
      <w:proofErr w:type="spellEnd"/>
    </w:p>
    <w:p w14:paraId="369EBB03" w14:textId="77777777" w:rsidR="007C1E0C" w:rsidRDefault="007C1E0C" w:rsidP="007C1E0C">
      <w:pPr>
        <w:pStyle w:val="PL"/>
      </w:pPr>
      <w:r>
        <w:t xml:space="preserve">        </w:t>
      </w:r>
      <w:proofErr w:type="spellStart"/>
      <w:r>
        <w:t>targetCondition</w:t>
      </w:r>
      <w:proofErr w:type="spellEnd"/>
      <w:r>
        <w:t>:</w:t>
      </w:r>
    </w:p>
    <w:p w14:paraId="02794081" w14:textId="77777777" w:rsidR="007C1E0C" w:rsidRDefault="007C1E0C" w:rsidP="007C1E0C">
      <w:pPr>
        <w:pStyle w:val="PL"/>
      </w:pPr>
      <w:r>
        <w:t xml:space="preserve">          type: string</w:t>
      </w:r>
    </w:p>
    <w:p w14:paraId="00AC4340" w14:textId="77777777" w:rsidR="007C1E0C" w:rsidRDefault="007C1E0C" w:rsidP="007C1E0C">
      <w:pPr>
        <w:pStyle w:val="PL"/>
      </w:pPr>
      <w:r>
        <w:t xml:space="preserve">          </w:t>
      </w:r>
      <w:proofErr w:type="spellStart"/>
      <w:r>
        <w:t>enum</w:t>
      </w:r>
      <w:proofErr w:type="spellEnd"/>
      <w:r>
        <w:t>:</w:t>
      </w:r>
    </w:p>
    <w:p w14:paraId="6B9C8C12" w14:textId="77777777" w:rsidR="007C1E0C" w:rsidRDefault="007C1E0C" w:rsidP="007C1E0C">
      <w:pPr>
        <w:pStyle w:val="PL"/>
      </w:pPr>
      <w:r>
        <w:t xml:space="preserve">            - IS_LESS_THAN</w:t>
      </w:r>
    </w:p>
    <w:p w14:paraId="6FB68A9D" w14:textId="77777777" w:rsidR="007C1E0C" w:rsidRDefault="007C1E0C" w:rsidP="007C1E0C">
      <w:pPr>
        <w:pStyle w:val="PL"/>
      </w:pPr>
      <w:r>
        <w:t xml:space="preserve">        </w:t>
      </w:r>
      <w:proofErr w:type="spellStart"/>
      <w:r>
        <w:t>targetValueRange</w:t>
      </w:r>
      <w:proofErr w:type="spellEnd"/>
      <w:r>
        <w:t>:</w:t>
      </w:r>
    </w:p>
    <w:p w14:paraId="48F08E6A" w14:textId="77777777" w:rsidR="007C1E0C" w:rsidRDefault="007C1E0C" w:rsidP="007C1E0C">
      <w:pPr>
        <w:pStyle w:val="PL"/>
      </w:pPr>
      <w:r>
        <w:t xml:space="preserve">          type: integer</w:t>
      </w:r>
    </w:p>
    <w:p w14:paraId="4F944934" w14:textId="77777777" w:rsidR="007C1E0C" w:rsidRDefault="007C1E0C" w:rsidP="007C1E0C">
      <w:pPr>
        <w:pStyle w:val="PL"/>
      </w:pPr>
      <w:r>
        <w:t xml:space="preserve">    </w:t>
      </w:r>
      <w:proofErr w:type="spellStart"/>
      <w:r>
        <w:t>ULLatencyTarget</w:t>
      </w:r>
      <w:proofErr w:type="spellEnd"/>
      <w:r>
        <w:t>:</w:t>
      </w:r>
    </w:p>
    <w:p w14:paraId="06C941C9" w14:textId="77777777" w:rsidR="007C1E0C" w:rsidRDefault="007C1E0C" w:rsidP="007C1E0C">
      <w:pPr>
        <w:pStyle w:val="PL"/>
      </w:pPr>
      <w:r>
        <w:t xml:space="preserve">      description: &gt;-</w:t>
      </w:r>
    </w:p>
    <w:p w14:paraId="71ED7317" w14:textId="77777777" w:rsidR="007C1E0C" w:rsidRDefault="007C1E0C" w:rsidP="007C1E0C">
      <w:pPr>
        <w:pStyle w:val="PL"/>
      </w:pPr>
      <w:r>
        <w:t xml:space="preserve">        This data type is the "ExpectationTarget" data type with specialisations for </w:t>
      </w:r>
      <w:proofErr w:type="spellStart"/>
      <w:r>
        <w:t>ULLatencyTarget</w:t>
      </w:r>
      <w:proofErr w:type="spellEnd"/>
      <w:r>
        <w:t xml:space="preserve">     </w:t>
      </w:r>
    </w:p>
    <w:p w14:paraId="3D65269A" w14:textId="77777777" w:rsidR="007C1E0C" w:rsidRDefault="007C1E0C" w:rsidP="007C1E0C">
      <w:pPr>
        <w:pStyle w:val="PL"/>
      </w:pPr>
      <w:r>
        <w:t xml:space="preserve">      type: object</w:t>
      </w:r>
    </w:p>
    <w:p w14:paraId="6C86B57D" w14:textId="77777777" w:rsidR="007C1E0C" w:rsidRDefault="007C1E0C" w:rsidP="007C1E0C">
      <w:pPr>
        <w:pStyle w:val="PL"/>
      </w:pPr>
      <w:r>
        <w:t xml:space="preserve">      properties:</w:t>
      </w:r>
    </w:p>
    <w:p w14:paraId="06ED6A8F" w14:textId="77777777" w:rsidR="007C1E0C" w:rsidRDefault="007C1E0C" w:rsidP="007C1E0C">
      <w:pPr>
        <w:pStyle w:val="PL"/>
      </w:pPr>
      <w:r>
        <w:t xml:space="preserve">        </w:t>
      </w:r>
      <w:proofErr w:type="spellStart"/>
      <w:r>
        <w:t>targetName</w:t>
      </w:r>
      <w:proofErr w:type="spellEnd"/>
      <w:r>
        <w:t>:</w:t>
      </w:r>
    </w:p>
    <w:p w14:paraId="5D1DA406" w14:textId="77777777" w:rsidR="007C1E0C" w:rsidRDefault="007C1E0C" w:rsidP="007C1E0C">
      <w:pPr>
        <w:pStyle w:val="PL"/>
      </w:pPr>
      <w:r>
        <w:t xml:space="preserve">          type: string</w:t>
      </w:r>
    </w:p>
    <w:p w14:paraId="552A5D3C" w14:textId="77777777" w:rsidR="007C1E0C" w:rsidRDefault="007C1E0C" w:rsidP="007C1E0C">
      <w:pPr>
        <w:pStyle w:val="PL"/>
      </w:pPr>
      <w:r>
        <w:t xml:space="preserve">          </w:t>
      </w:r>
      <w:proofErr w:type="spellStart"/>
      <w:r>
        <w:t>enum</w:t>
      </w:r>
      <w:proofErr w:type="spellEnd"/>
      <w:r>
        <w:t>:</w:t>
      </w:r>
    </w:p>
    <w:p w14:paraId="5547A595" w14:textId="77777777" w:rsidR="007C1E0C" w:rsidRDefault="007C1E0C" w:rsidP="007C1E0C">
      <w:pPr>
        <w:pStyle w:val="PL"/>
      </w:pPr>
      <w:r>
        <w:t xml:space="preserve">            - </w:t>
      </w:r>
      <w:proofErr w:type="spellStart"/>
      <w:r>
        <w:t>UlLatency</w:t>
      </w:r>
      <w:proofErr w:type="spellEnd"/>
    </w:p>
    <w:p w14:paraId="38A8165A" w14:textId="77777777" w:rsidR="007C1E0C" w:rsidRDefault="007C1E0C" w:rsidP="007C1E0C">
      <w:pPr>
        <w:pStyle w:val="PL"/>
      </w:pPr>
      <w:r>
        <w:t xml:space="preserve">        </w:t>
      </w:r>
      <w:proofErr w:type="spellStart"/>
      <w:r>
        <w:t>targetCondition</w:t>
      </w:r>
      <w:proofErr w:type="spellEnd"/>
      <w:r>
        <w:t>:</w:t>
      </w:r>
    </w:p>
    <w:p w14:paraId="236E50A4" w14:textId="77777777" w:rsidR="007C1E0C" w:rsidRDefault="007C1E0C" w:rsidP="007C1E0C">
      <w:pPr>
        <w:pStyle w:val="PL"/>
      </w:pPr>
      <w:r>
        <w:t xml:space="preserve">          type: string</w:t>
      </w:r>
    </w:p>
    <w:p w14:paraId="5A18642A" w14:textId="77777777" w:rsidR="007C1E0C" w:rsidRDefault="007C1E0C" w:rsidP="007C1E0C">
      <w:pPr>
        <w:pStyle w:val="PL"/>
      </w:pPr>
      <w:r>
        <w:t xml:space="preserve">          </w:t>
      </w:r>
      <w:proofErr w:type="spellStart"/>
      <w:r>
        <w:t>enum</w:t>
      </w:r>
      <w:proofErr w:type="spellEnd"/>
      <w:r>
        <w:t>:</w:t>
      </w:r>
    </w:p>
    <w:p w14:paraId="74C78F1F" w14:textId="77777777" w:rsidR="007C1E0C" w:rsidRDefault="007C1E0C" w:rsidP="007C1E0C">
      <w:pPr>
        <w:pStyle w:val="PL"/>
      </w:pPr>
      <w:r>
        <w:t xml:space="preserve">            - IS_LESS_THAN</w:t>
      </w:r>
    </w:p>
    <w:p w14:paraId="26CA9FBC" w14:textId="77777777" w:rsidR="007C1E0C" w:rsidRDefault="007C1E0C" w:rsidP="007C1E0C">
      <w:pPr>
        <w:pStyle w:val="PL"/>
      </w:pPr>
      <w:r>
        <w:t xml:space="preserve">        </w:t>
      </w:r>
      <w:proofErr w:type="spellStart"/>
      <w:r>
        <w:t>targetValueRange</w:t>
      </w:r>
      <w:proofErr w:type="spellEnd"/>
      <w:r>
        <w:t>:</w:t>
      </w:r>
    </w:p>
    <w:p w14:paraId="465EB25C" w14:textId="77777777" w:rsidR="007C1E0C" w:rsidRDefault="007C1E0C" w:rsidP="007C1E0C">
      <w:pPr>
        <w:pStyle w:val="PL"/>
      </w:pPr>
      <w:r>
        <w:t xml:space="preserve">          type: integer</w:t>
      </w:r>
    </w:p>
    <w:p w14:paraId="39ED3CB4" w14:textId="77777777" w:rsidR="007C1E0C" w:rsidRDefault="007C1E0C" w:rsidP="007C1E0C">
      <w:pPr>
        <w:pStyle w:val="PL"/>
      </w:pPr>
      <w:r>
        <w:t xml:space="preserve">    </w:t>
      </w:r>
      <w:proofErr w:type="spellStart"/>
      <w:r>
        <w:t>MaxNumberofUEsTarget</w:t>
      </w:r>
      <w:proofErr w:type="spellEnd"/>
      <w:r>
        <w:t>:</w:t>
      </w:r>
    </w:p>
    <w:p w14:paraId="5D3E9197" w14:textId="77777777" w:rsidR="007C1E0C" w:rsidRDefault="007C1E0C" w:rsidP="007C1E0C">
      <w:pPr>
        <w:pStyle w:val="PL"/>
      </w:pPr>
      <w:r>
        <w:t xml:space="preserve">      description: &gt;-</w:t>
      </w:r>
    </w:p>
    <w:p w14:paraId="446443A5" w14:textId="77777777" w:rsidR="007C1E0C" w:rsidRDefault="007C1E0C" w:rsidP="007C1E0C">
      <w:pPr>
        <w:pStyle w:val="PL"/>
      </w:pPr>
      <w:r>
        <w:t xml:space="preserve">        This data type is the "ExpectationTarget" data type with specialisations for </w:t>
      </w:r>
      <w:proofErr w:type="spellStart"/>
      <w:r>
        <w:t>MaxNumberofUEsTarget</w:t>
      </w:r>
      <w:proofErr w:type="spellEnd"/>
      <w:r>
        <w:t xml:space="preserve">     </w:t>
      </w:r>
    </w:p>
    <w:p w14:paraId="5583D919" w14:textId="77777777" w:rsidR="007C1E0C" w:rsidRDefault="007C1E0C" w:rsidP="007C1E0C">
      <w:pPr>
        <w:pStyle w:val="PL"/>
      </w:pPr>
      <w:r>
        <w:t xml:space="preserve">      type: object</w:t>
      </w:r>
    </w:p>
    <w:p w14:paraId="3E2C6AD9" w14:textId="77777777" w:rsidR="007C1E0C" w:rsidRDefault="007C1E0C" w:rsidP="007C1E0C">
      <w:pPr>
        <w:pStyle w:val="PL"/>
      </w:pPr>
      <w:r>
        <w:t xml:space="preserve">      properties:</w:t>
      </w:r>
    </w:p>
    <w:p w14:paraId="490BEDB5" w14:textId="77777777" w:rsidR="007C1E0C" w:rsidRDefault="007C1E0C" w:rsidP="007C1E0C">
      <w:pPr>
        <w:pStyle w:val="PL"/>
      </w:pPr>
      <w:r>
        <w:t xml:space="preserve">        </w:t>
      </w:r>
      <w:proofErr w:type="spellStart"/>
      <w:r>
        <w:t>targetName</w:t>
      </w:r>
      <w:proofErr w:type="spellEnd"/>
      <w:r>
        <w:t>:</w:t>
      </w:r>
    </w:p>
    <w:p w14:paraId="69AB21A7" w14:textId="77777777" w:rsidR="007C1E0C" w:rsidRDefault="007C1E0C" w:rsidP="007C1E0C">
      <w:pPr>
        <w:pStyle w:val="PL"/>
      </w:pPr>
      <w:r>
        <w:t xml:space="preserve">          type: string</w:t>
      </w:r>
    </w:p>
    <w:p w14:paraId="6536E8E5" w14:textId="77777777" w:rsidR="007C1E0C" w:rsidRDefault="007C1E0C" w:rsidP="007C1E0C">
      <w:pPr>
        <w:pStyle w:val="PL"/>
      </w:pPr>
      <w:r>
        <w:t xml:space="preserve">          </w:t>
      </w:r>
      <w:proofErr w:type="spellStart"/>
      <w:r>
        <w:t>enum</w:t>
      </w:r>
      <w:proofErr w:type="spellEnd"/>
      <w:r>
        <w:t>:</w:t>
      </w:r>
    </w:p>
    <w:p w14:paraId="0691823F" w14:textId="77777777" w:rsidR="007C1E0C" w:rsidRDefault="007C1E0C" w:rsidP="007C1E0C">
      <w:pPr>
        <w:pStyle w:val="PL"/>
      </w:pPr>
      <w:r>
        <w:t xml:space="preserve">            - maxNumberofUEs</w:t>
      </w:r>
    </w:p>
    <w:p w14:paraId="173E5154" w14:textId="77777777" w:rsidR="007C1E0C" w:rsidRDefault="007C1E0C" w:rsidP="007C1E0C">
      <w:pPr>
        <w:pStyle w:val="PL"/>
      </w:pPr>
      <w:r>
        <w:t xml:space="preserve">        </w:t>
      </w:r>
      <w:proofErr w:type="spellStart"/>
      <w:r>
        <w:t>targetCondition</w:t>
      </w:r>
      <w:proofErr w:type="spellEnd"/>
      <w:r>
        <w:t>:</w:t>
      </w:r>
    </w:p>
    <w:p w14:paraId="4CC2BDF6" w14:textId="77777777" w:rsidR="007C1E0C" w:rsidRDefault="007C1E0C" w:rsidP="007C1E0C">
      <w:pPr>
        <w:pStyle w:val="PL"/>
      </w:pPr>
      <w:r>
        <w:t xml:space="preserve">          type: string</w:t>
      </w:r>
    </w:p>
    <w:p w14:paraId="65FE53EA" w14:textId="77777777" w:rsidR="007C1E0C" w:rsidRDefault="007C1E0C" w:rsidP="007C1E0C">
      <w:pPr>
        <w:pStyle w:val="PL"/>
      </w:pPr>
      <w:r>
        <w:t xml:space="preserve">          </w:t>
      </w:r>
      <w:proofErr w:type="spellStart"/>
      <w:r>
        <w:t>enum</w:t>
      </w:r>
      <w:proofErr w:type="spellEnd"/>
      <w:r>
        <w:t>:</w:t>
      </w:r>
    </w:p>
    <w:p w14:paraId="68E63822" w14:textId="77777777" w:rsidR="007C1E0C" w:rsidRDefault="007C1E0C" w:rsidP="007C1E0C">
      <w:pPr>
        <w:pStyle w:val="PL"/>
      </w:pPr>
      <w:r>
        <w:t xml:space="preserve">            - IS_LESS_THAN</w:t>
      </w:r>
    </w:p>
    <w:p w14:paraId="6304616B" w14:textId="77777777" w:rsidR="007C1E0C" w:rsidRDefault="007C1E0C" w:rsidP="007C1E0C">
      <w:pPr>
        <w:pStyle w:val="PL"/>
      </w:pPr>
      <w:r>
        <w:t xml:space="preserve">        </w:t>
      </w:r>
      <w:proofErr w:type="spellStart"/>
      <w:r>
        <w:t>targetValueRange</w:t>
      </w:r>
      <w:proofErr w:type="spellEnd"/>
      <w:r>
        <w:t>:</w:t>
      </w:r>
    </w:p>
    <w:p w14:paraId="3A1A2362" w14:textId="77777777" w:rsidR="007C1E0C" w:rsidRDefault="007C1E0C" w:rsidP="007C1E0C">
      <w:pPr>
        <w:pStyle w:val="PL"/>
      </w:pPr>
      <w:r>
        <w:t xml:space="preserve">          type: integer</w:t>
      </w:r>
    </w:p>
    <w:p w14:paraId="17CC3474" w14:textId="77777777" w:rsidR="007C1E0C" w:rsidRDefault="007C1E0C" w:rsidP="007C1E0C">
      <w:pPr>
        <w:pStyle w:val="PL"/>
      </w:pPr>
      <w:r>
        <w:t xml:space="preserve">    </w:t>
      </w:r>
      <w:proofErr w:type="spellStart"/>
      <w:r>
        <w:t>ActivityFactorTarget</w:t>
      </w:r>
      <w:proofErr w:type="spellEnd"/>
      <w:r>
        <w:t>:</w:t>
      </w:r>
    </w:p>
    <w:p w14:paraId="1005156B" w14:textId="77777777" w:rsidR="007C1E0C" w:rsidRDefault="007C1E0C" w:rsidP="007C1E0C">
      <w:pPr>
        <w:pStyle w:val="PL"/>
      </w:pPr>
      <w:r>
        <w:t xml:space="preserve">      description: &gt;-</w:t>
      </w:r>
    </w:p>
    <w:p w14:paraId="2E136418" w14:textId="77777777" w:rsidR="007C1E0C" w:rsidRDefault="007C1E0C" w:rsidP="007C1E0C">
      <w:pPr>
        <w:pStyle w:val="PL"/>
      </w:pPr>
      <w:r>
        <w:t xml:space="preserve">        This data type is the "ExpectationTarget" data type with specialisations for </w:t>
      </w:r>
      <w:proofErr w:type="spellStart"/>
      <w:r>
        <w:t>ActivityFactorTarget</w:t>
      </w:r>
      <w:proofErr w:type="spellEnd"/>
      <w:r>
        <w:t xml:space="preserve">       </w:t>
      </w:r>
    </w:p>
    <w:p w14:paraId="38F3A55E" w14:textId="77777777" w:rsidR="007C1E0C" w:rsidRDefault="007C1E0C" w:rsidP="007C1E0C">
      <w:pPr>
        <w:pStyle w:val="PL"/>
      </w:pPr>
      <w:r>
        <w:t xml:space="preserve">      type: object</w:t>
      </w:r>
    </w:p>
    <w:p w14:paraId="761BC6E9" w14:textId="77777777" w:rsidR="007C1E0C" w:rsidRDefault="007C1E0C" w:rsidP="007C1E0C">
      <w:pPr>
        <w:pStyle w:val="PL"/>
      </w:pPr>
      <w:r>
        <w:t xml:space="preserve">      properties:</w:t>
      </w:r>
    </w:p>
    <w:p w14:paraId="22AAC897" w14:textId="77777777" w:rsidR="007C1E0C" w:rsidRDefault="007C1E0C" w:rsidP="007C1E0C">
      <w:pPr>
        <w:pStyle w:val="PL"/>
      </w:pPr>
      <w:r>
        <w:t xml:space="preserve">        </w:t>
      </w:r>
      <w:proofErr w:type="spellStart"/>
      <w:r>
        <w:t>targetName</w:t>
      </w:r>
      <w:proofErr w:type="spellEnd"/>
      <w:r>
        <w:t>:</w:t>
      </w:r>
    </w:p>
    <w:p w14:paraId="0CDE0AB9" w14:textId="77777777" w:rsidR="007C1E0C" w:rsidRDefault="007C1E0C" w:rsidP="007C1E0C">
      <w:pPr>
        <w:pStyle w:val="PL"/>
      </w:pPr>
      <w:r>
        <w:t xml:space="preserve">          type: string</w:t>
      </w:r>
    </w:p>
    <w:p w14:paraId="3D4E01B8" w14:textId="77777777" w:rsidR="007C1E0C" w:rsidRDefault="007C1E0C" w:rsidP="007C1E0C">
      <w:pPr>
        <w:pStyle w:val="PL"/>
      </w:pPr>
      <w:r>
        <w:t xml:space="preserve">          </w:t>
      </w:r>
      <w:proofErr w:type="spellStart"/>
      <w:r>
        <w:t>enum</w:t>
      </w:r>
      <w:proofErr w:type="spellEnd"/>
      <w:r>
        <w:t>:</w:t>
      </w:r>
    </w:p>
    <w:p w14:paraId="74A4D79E" w14:textId="77777777" w:rsidR="007C1E0C" w:rsidRDefault="007C1E0C" w:rsidP="007C1E0C">
      <w:pPr>
        <w:pStyle w:val="PL"/>
      </w:pPr>
      <w:r>
        <w:t xml:space="preserve">            - activityFactor</w:t>
      </w:r>
    </w:p>
    <w:p w14:paraId="72F0B830" w14:textId="77777777" w:rsidR="007C1E0C" w:rsidRDefault="007C1E0C" w:rsidP="007C1E0C">
      <w:pPr>
        <w:pStyle w:val="PL"/>
      </w:pPr>
      <w:r>
        <w:t xml:space="preserve">        </w:t>
      </w:r>
      <w:proofErr w:type="spellStart"/>
      <w:r>
        <w:t>targetCondition</w:t>
      </w:r>
      <w:proofErr w:type="spellEnd"/>
      <w:r>
        <w:t>:</w:t>
      </w:r>
    </w:p>
    <w:p w14:paraId="17D709F1" w14:textId="77777777" w:rsidR="007C1E0C" w:rsidRDefault="007C1E0C" w:rsidP="007C1E0C">
      <w:pPr>
        <w:pStyle w:val="PL"/>
      </w:pPr>
      <w:r>
        <w:t xml:space="preserve">          type: string</w:t>
      </w:r>
    </w:p>
    <w:p w14:paraId="2FA529CF" w14:textId="77777777" w:rsidR="007C1E0C" w:rsidRDefault="007C1E0C" w:rsidP="007C1E0C">
      <w:pPr>
        <w:pStyle w:val="PL"/>
      </w:pPr>
      <w:r>
        <w:t xml:space="preserve">          </w:t>
      </w:r>
      <w:proofErr w:type="spellStart"/>
      <w:r>
        <w:t>enum</w:t>
      </w:r>
      <w:proofErr w:type="spellEnd"/>
      <w:r>
        <w:t>:</w:t>
      </w:r>
    </w:p>
    <w:p w14:paraId="6E41BA12" w14:textId="77777777" w:rsidR="007C1E0C" w:rsidRDefault="007C1E0C" w:rsidP="007C1E0C">
      <w:pPr>
        <w:pStyle w:val="PL"/>
      </w:pPr>
      <w:r>
        <w:t xml:space="preserve">            - IS_EQUAL_TO</w:t>
      </w:r>
    </w:p>
    <w:p w14:paraId="6A8C3681" w14:textId="77777777" w:rsidR="007C1E0C" w:rsidRDefault="007C1E0C" w:rsidP="007C1E0C">
      <w:pPr>
        <w:pStyle w:val="PL"/>
      </w:pPr>
      <w:r>
        <w:t xml:space="preserve">        </w:t>
      </w:r>
      <w:proofErr w:type="spellStart"/>
      <w:r>
        <w:t>targetValueRange</w:t>
      </w:r>
      <w:proofErr w:type="spellEnd"/>
      <w:r>
        <w:t>:</w:t>
      </w:r>
    </w:p>
    <w:p w14:paraId="2013D758" w14:textId="77777777" w:rsidR="007C1E0C" w:rsidRDefault="007C1E0C" w:rsidP="007C1E0C">
      <w:pPr>
        <w:pStyle w:val="PL"/>
      </w:pPr>
      <w:r>
        <w:t xml:space="preserve">          type: integer</w:t>
      </w:r>
    </w:p>
    <w:p w14:paraId="343914B3" w14:textId="77777777" w:rsidR="007C1E0C" w:rsidRDefault="007C1E0C" w:rsidP="007C1E0C">
      <w:pPr>
        <w:pStyle w:val="PL"/>
      </w:pPr>
      <w:r>
        <w:t xml:space="preserve">    </w:t>
      </w:r>
      <w:proofErr w:type="spellStart"/>
      <w:r>
        <w:t>UESpeedTarget</w:t>
      </w:r>
      <w:proofErr w:type="spellEnd"/>
      <w:r>
        <w:t>:</w:t>
      </w:r>
    </w:p>
    <w:p w14:paraId="0CDBE6AE" w14:textId="77777777" w:rsidR="007C1E0C" w:rsidRDefault="007C1E0C" w:rsidP="007C1E0C">
      <w:pPr>
        <w:pStyle w:val="PL"/>
      </w:pPr>
      <w:r>
        <w:t xml:space="preserve">      description: &gt;-</w:t>
      </w:r>
    </w:p>
    <w:p w14:paraId="6B2D57E8" w14:textId="77777777" w:rsidR="007C1E0C" w:rsidRDefault="007C1E0C" w:rsidP="007C1E0C">
      <w:pPr>
        <w:pStyle w:val="PL"/>
      </w:pPr>
      <w:r>
        <w:t xml:space="preserve">        This data type is the "ExpectationTarget" data type with specialisations for </w:t>
      </w:r>
      <w:proofErr w:type="spellStart"/>
      <w:r>
        <w:t>UESpeedTarget</w:t>
      </w:r>
      <w:proofErr w:type="spellEnd"/>
      <w:r>
        <w:t xml:space="preserve">      </w:t>
      </w:r>
    </w:p>
    <w:p w14:paraId="4592500C" w14:textId="77777777" w:rsidR="007C1E0C" w:rsidRDefault="007C1E0C" w:rsidP="007C1E0C">
      <w:pPr>
        <w:pStyle w:val="PL"/>
      </w:pPr>
      <w:r>
        <w:t xml:space="preserve">      type: object</w:t>
      </w:r>
    </w:p>
    <w:p w14:paraId="1915C470" w14:textId="77777777" w:rsidR="007C1E0C" w:rsidRDefault="007C1E0C" w:rsidP="007C1E0C">
      <w:pPr>
        <w:pStyle w:val="PL"/>
      </w:pPr>
      <w:r>
        <w:t xml:space="preserve">      properties:</w:t>
      </w:r>
    </w:p>
    <w:p w14:paraId="731DBBA0" w14:textId="77777777" w:rsidR="007C1E0C" w:rsidRDefault="007C1E0C" w:rsidP="007C1E0C">
      <w:pPr>
        <w:pStyle w:val="PL"/>
      </w:pPr>
      <w:r>
        <w:lastRenderedPageBreak/>
        <w:t xml:space="preserve">        </w:t>
      </w:r>
      <w:proofErr w:type="spellStart"/>
      <w:r>
        <w:t>targetName</w:t>
      </w:r>
      <w:proofErr w:type="spellEnd"/>
      <w:r>
        <w:t>:</w:t>
      </w:r>
    </w:p>
    <w:p w14:paraId="56B3D924" w14:textId="77777777" w:rsidR="007C1E0C" w:rsidRDefault="007C1E0C" w:rsidP="007C1E0C">
      <w:pPr>
        <w:pStyle w:val="PL"/>
      </w:pPr>
      <w:r>
        <w:t xml:space="preserve">          type: string</w:t>
      </w:r>
    </w:p>
    <w:p w14:paraId="4C9E2932" w14:textId="77777777" w:rsidR="007C1E0C" w:rsidRDefault="007C1E0C" w:rsidP="007C1E0C">
      <w:pPr>
        <w:pStyle w:val="PL"/>
      </w:pPr>
      <w:r>
        <w:t xml:space="preserve">          </w:t>
      </w:r>
      <w:proofErr w:type="spellStart"/>
      <w:r>
        <w:t>enum</w:t>
      </w:r>
      <w:proofErr w:type="spellEnd"/>
      <w:r>
        <w:t>:</w:t>
      </w:r>
    </w:p>
    <w:p w14:paraId="6A9F4B50" w14:textId="77777777" w:rsidR="007C1E0C" w:rsidRDefault="007C1E0C" w:rsidP="007C1E0C">
      <w:pPr>
        <w:pStyle w:val="PL"/>
      </w:pPr>
      <w:r>
        <w:t xml:space="preserve">            - uESpeed</w:t>
      </w:r>
    </w:p>
    <w:p w14:paraId="7C192855" w14:textId="77777777" w:rsidR="007C1E0C" w:rsidRDefault="007C1E0C" w:rsidP="007C1E0C">
      <w:pPr>
        <w:pStyle w:val="PL"/>
      </w:pPr>
      <w:r>
        <w:t xml:space="preserve">        </w:t>
      </w:r>
      <w:proofErr w:type="spellStart"/>
      <w:r>
        <w:t>targetCondition</w:t>
      </w:r>
      <w:proofErr w:type="spellEnd"/>
      <w:r>
        <w:t>:</w:t>
      </w:r>
    </w:p>
    <w:p w14:paraId="6C2D30C6" w14:textId="77777777" w:rsidR="007C1E0C" w:rsidRDefault="007C1E0C" w:rsidP="007C1E0C">
      <w:pPr>
        <w:pStyle w:val="PL"/>
      </w:pPr>
      <w:r>
        <w:t xml:space="preserve">          type: string</w:t>
      </w:r>
    </w:p>
    <w:p w14:paraId="1CB50B5A" w14:textId="77777777" w:rsidR="007C1E0C" w:rsidRDefault="007C1E0C" w:rsidP="007C1E0C">
      <w:pPr>
        <w:pStyle w:val="PL"/>
      </w:pPr>
      <w:r>
        <w:t xml:space="preserve">          </w:t>
      </w:r>
      <w:proofErr w:type="spellStart"/>
      <w:r>
        <w:t>enum</w:t>
      </w:r>
      <w:proofErr w:type="spellEnd"/>
      <w:r>
        <w:t>:</w:t>
      </w:r>
    </w:p>
    <w:p w14:paraId="68813311" w14:textId="77777777" w:rsidR="007C1E0C" w:rsidRDefault="007C1E0C" w:rsidP="007C1E0C">
      <w:pPr>
        <w:pStyle w:val="PL"/>
      </w:pPr>
      <w:r>
        <w:t xml:space="preserve">            - IS_LESS_THAN</w:t>
      </w:r>
    </w:p>
    <w:p w14:paraId="3F90F5EE" w14:textId="77777777" w:rsidR="007C1E0C" w:rsidRDefault="007C1E0C" w:rsidP="007C1E0C">
      <w:pPr>
        <w:pStyle w:val="PL"/>
      </w:pPr>
      <w:r>
        <w:t xml:space="preserve">        </w:t>
      </w:r>
      <w:proofErr w:type="spellStart"/>
      <w:r>
        <w:t>targetValueRange</w:t>
      </w:r>
      <w:proofErr w:type="spellEnd"/>
      <w:r>
        <w:t>:</w:t>
      </w:r>
    </w:p>
    <w:p w14:paraId="373794BC" w14:textId="77777777" w:rsidR="007C1E0C" w:rsidRDefault="007C1E0C" w:rsidP="007C1E0C">
      <w:pPr>
        <w:pStyle w:val="PL"/>
      </w:pPr>
      <w:r>
        <w:t xml:space="preserve">          type: integer</w:t>
      </w:r>
    </w:p>
    <w:p w14:paraId="6A51D200" w14:textId="77777777" w:rsidR="007C1E0C" w:rsidRDefault="007C1E0C" w:rsidP="007C1E0C">
      <w:pPr>
        <w:pStyle w:val="PL"/>
      </w:pPr>
      <w:r>
        <w:t xml:space="preserve">   #-------Definition of the concrete ExpectationTarget  dataType----------#  </w:t>
      </w:r>
    </w:p>
    <w:p w14:paraId="5FF244CE" w14:textId="77777777" w:rsidR="007C1E0C" w:rsidRDefault="007C1E0C" w:rsidP="007C1E0C">
      <w:pPr>
        <w:pStyle w:val="PL"/>
      </w:pPr>
      <w:r>
        <w:t xml:space="preserve">   </w:t>
      </w:r>
    </w:p>
    <w:p w14:paraId="6C4687DF" w14:textId="77777777" w:rsidR="007C1E0C" w:rsidRDefault="007C1E0C" w:rsidP="007C1E0C">
      <w:pPr>
        <w:pStyle w:val="PL"/>
      </w:pPr>
      <w:r>
        <w:t xml:space="preserve">   #-------Definition of the concrete </w:t>
      </w:r>
      <w:proofErr w:type="spellStart"/>
      <w:r>
        <w:t>ObjectTarget</w:t>
      </w:r>
      <w:proofErr w:type="spellEnd"/>
      <w:r>
        <w:t xml:space="preserve"> dataType----------------#</w:t>
      </w:r>
    </w:p>
    <w:p w14:paraId="68D76B92" w14:textId="77777777" w:rsidR="007C1E0C" w:rsidRDefault="007C1E0C" w:rsidP="007C1E0C">
      <w:pPr>
        <w:pStyle w:val="PL"/>
      </w:pPr>
      <w:r>
        <w:t xml:space="preserve">    ObjectContext:</w:t>
      </w:r>
    </w:p>
    <w:p w14:paraId="2B46C018" w14:textId="77777777" w:rsidR="007C1E0C" w:rsidRDefault="007C1E0C" w:rsidP="007C1E0C">
      <w:pPr>
        <w:pStyle w:val="PL"/>
      </w:pPr>
      <w:r>
        <w:t xml:space="preserve">      description: &gt;-</w:t>
      </w:r>
    </w:p>
    <w:p w14:paraId="54441C74" w14:textId="77777777" w:rsidR="007C1E0C" w:rsidRDefault="007C1E0C" w:rsidP="007C1E0C">
      <w:pPr>
        <w:pStyle w:val="PL"/>
      </w:pPr>
      <w:r>
        <w:t xml:space="preserve">        This data type is the "ObjectContext" data type without specialisations        </w:t>
      </w:r>
    </w:p>
    <w:p w14:paraId="54046FC5" w14:textId="77777777" w:rsidR="007C1E0C" w:rsidRDefault="007C1E0C" w:rsidP="007C1E0C">
      <w:pPr>
        <w:pStyle w:val="PL"/>
      </w:pPr>
      <w:r>
        <w:t xml:space="preserve">      type: object</w:t>
      </w:r>
    </w:p>
    <w:p w14:paraId="4940CC68" w14:textId="77777777" w:rsidR="007C1E0C" w:rsidRDefault="007C1E0C" w:rsidP="007C1E0C">
      <w:pPr>
        <w:pStyle w:val="PL"/>
      </w:pPr>
      <w:r>
        <w:t xml:space="preserve">      properties:</w:t>
      </w:r>
    </w:p>
    <w:p w14:paraId="55EE8493" w14:textId="77777777" w:rsidR="007C1E0C" w:rsidRDefault="007C1E0C" w:rsidP="007C1E0C">
      <w:pPr>
        <w:pStyle w:val="PL"/>
      </w:pPr>
      <w:r>
        <w:t xml:space="preserve">        </w:t>
      </w:r>
      <w:proofErr w:type="spellStart"/>
      <w:r>
        <w:t>contextAttribute</w:t>
      </w:r>
      <w:proofErr w:type="spellEnd"/>
      <w:r>
        <w:t>:</w:t>
      </w:r>
    </w:p>
    <w:p w14:paraId="3A60F097" w14:textId="77777777" w:rsidR="007C1E0C" w:rsidRDefault="007C1E0C" w:rsidP="007C1E0C">
      <w:pPr>
        <w:pStyle w:val="PL"/>
      </w:pPr>
      <w:r>
        <w:t xml:space="preserve">          type: string</w:t>
      </w:r>
    </w:p>
    <w:p w14:paraId="33FAADFE" w14:textId="77777777" w:rsidR="007C1E0C" w:rsidRDefault="007C1E0C" w:rsidP="007C1E0C">
      <w:pPr>
        <w:pStyle w:val="PL"/>
      </w:pPr>
      <w:r>
        <w:t xml:space="preserve">        </w:t>
      </w:r>
      <w:proofErr w:type="spellStart"/>
      <w:r>
        <w:t>contextCondition</w:t>
      </w:r>
      <w:proofErr w:type="spellEnd"/>
      <w:r>
        <w:t>:</w:t>
      </w:r>
    </w:p>
    <w:p w14:paraId="32F1BAA6" w14:textId="77777777" w:rsidR="007C1E0C" w:rsidRDefault="007C1E0C" w:rsidP="007C1E0C">
      <w:pPr>
        <w:pStyle w:val="PL"/>
      </w:pPr>
      <w:r>
        <w:t xml:space="preserve">          $ref: "TS28312_IntentNrm.yaml#/components/schemas/Condition"</w:t>
      </w:r>
    </w:p>
    <w:p w14:paraId="7E922FD1" w14:textId="77777777" w:rsidR="007C1E0C" w:rsidRDefault="007C1E0C" w:rsidP="007C1E0C">
      <w:pPr>
        <w:pStyle w:val="PL"/>
      </w:pPr>
      <w:r>
        <w:t xml:space="preserve">        </w:t>
      </w:r>
      <w:proofErr w:type="spellStart"/>
      <w:r>
        <w:t>contextValueRange</w:t>
      </w:r>
      <w:proofErr w:type="spellEnd"/>
      <w:r>
        <w:t>:</w:t>
      </w:r>
    </w:p>
    <w:p w14:paraId="49416A00" w14:textId="77777777" w:rsidR="007C1E0C" w:rsidRDefault="007C1E0C" w:rsidP="007C1E0C">
      <w:pPr>
        <w:pStyle w:val="PL"/>
      </w:pPr>
      <w:r>
        <w:t xml:space="preserve">          type: array</w:t>
      </w:r>
    </w:p>
    <w:p w14:paraId="6D8C4C40" w14:textId="77777777" w:rsidR="007C1E0C" w:rsidRDefault="007C1E0C" w:rsidP="007C1E0C">
      <w:pPr>
        <w:pStyle w:val="PL"/>
      </w:pPr>
      <w:r>
        <w:t xml:space="preserve">          items:</w:t>
      </w:r>
    </w:p>
    <w:p w14:paraId="3A5633AE" w14:textId="77777777" w:rsidR="007C1E0C" w:rsidRDefault="007C1E0C" w:rsidP="007C1E0C">
      <w:pPr>
        <w:pStyle w:val="PL"/>
      </w:pPr>
      <w:r>
        <w:t xml:space="preserve">            type: number </w:t>
      </w:r>
    </w:p>
    <w:p w14:paraId="18095A94" w14:textId="77777777" w:rsidR="007C1E0C" w:rsidRDefault="007C1E0C" w:rsidP="007C1E0C">
      <w:pPr>
        <w:pStyle w:val="PL"/>
      </w:pPr>
      <w:r>
        <w:t xml:space="preserve">    CoverageAreaPolygonContext:</w:t>
      </w:r>
    </w:p>
    <w:p w14:paraId="39E4945E" w14:textId="77777777" w:rsidR="007C1E0C" w:rsidRDefault="007C1E0C" w:rsidP="007C1E0C">
      <w:pPr>
        <w:pStyle w:val="PL"/>
      </w:pPr>
      <w:r>
        <w:t xml:space="preserve">      description: &gt;-</w:t>
      </w:r>
    </w:p>
    <w:p w14:paraId="111CA142" w14:textId="77777777" w:rsidR="007C1E0C" w:rsidRDefault="007C1E0C" w:rsidP="007C1E0C">
      <w:pPr>
        <w:pStyle w:val="PL"/>
      </w:pPr>
      <w:r>
        <w:t xml:space="preserve">        This data type is the "ObjectContext" data type with specialisations for CoverageAreaPolygonContext          </w:t>
      </w:r>
    </w:p>
    <w:p w14:paraId="126322EB" w14:textId="77777777" w:rsidR="007C1E0C" w:rsidRDefault="007C1E0C" w:rsidP="007C1E0C">
      <w:pPr>
        <w:pStyle w:val="PL"/>
      </w:pPr>
      <w:r>
        <w:t xml:space="preserve">      type: object</w:t>
      </w:r>
    </w:p>
    <w:p w14:paraId="003F3EDB" w14:textId="77777777" w:rsidR="007C1E0C" w:rsidRDefault="007C1E0C" w:rsidP="007C1E0C">
      <w:pPr>
        <w:pStyle w:val="PL"/>
      </w:pPr>
      <w:r>
        <w:t xml:space="preserve">      properties:</w:t>
      </w:r>
    </w:p>
    <w:p w14:paraId="155B14DA" w14:textId="77777777" w:rsidR="007C1E0C" w:rsidRDefault="007C1E0C" w:rsidP="007C1E0C">
      <w:pPr>
        <w:pStyle w:val="PL"/>
      </w:pPr>
      <w:r>
        <w:t xml:space="preserve">        </w:t>
      </w:r>
      <w:proofErr w:type="spellStart"/>
      <w:r>
        <w:t>contextAttribute</w:t>
      </w:r>
      <w:proofErr w:type="spellEnd"/>
      <w:r>
        <w:t>:</w:t>
      </w:r>
    </w:p>
    <w:p w14:paraId="623BB900" w14:textId="77777777" w:rsidR="007C1E0C" w:rsidRDefault="007C1E0C" w:rsidP="007C1E0C">
      <w:pPr>
        <w:pStyle w:val="PL"/>
      </w:pPr>
      <w:r>
        <w:t xml:space="preserve">          type: string</w:t>
      </w:r>
    </w:p>
    <w:p w14:paraId="283519FD" w14:textId="77777777" w:rsidR="007C1E0C" w:rsidRDefault="007C1E0C" w:rsidP="007C1E0C">
      <w:pPr>
        <w:pStyle w:val="PL"/>
      </w:pPr>
      <w:r>
        <w:t xml:space="preserve">          </w:t>
      </w:r>
      <w:proofErr w:type="spellStart"/>
      <w:r>
        <w:t>enum</w:t>
      </w:r>
      <w:proofErr w:type="spellEnd"/>
      <w:r>
        <w:t>:</w:t>
      </w:r>
    </w:p>
    <w:p w14:paraId="1832B490" w14:textId="77777777" w:rsidR="007C1E0C" w:rsidRDefault="007C1E0C" w:rsidP="007C1E0C">
      <w:pPr>
        <w:pStyle w:val="PL"/>
      </w:pPr>
      <w:r>
        <w:t xml:space="preserve">            - </w:t>
      </w:r>
      <w:proofErr w:type="spellStart"/>
      <w:r>
        <w:t>CoverageAreaPolygon</w:t>
      </w:r>
      <w:proofErr w:type="spellEnd"/>
    </w:p>
    <w:p w14:paraId="6C45ADE2" w14:textId="77777777" w:rsidR="007C1E0C" w:rsidRDefault="007C1E0C" w:rsidP="007C1E0C">
      <w:pPr>
        <w:pStyle w:val="PL"/>
      </w:pPr>
      <w:r>
        <w:t xml:space="preserve">        </w:t>
      </w:r>
      <w:proofErr w:type="spellStart"/>
      <w:r>
        <w:t>contextCondition</w:t>
      </w:r>
      <w:proofErr w:type="spellEnd"/>
      <w:r>
        <w:t>:</w:t>
      </w:r>
    </w:p>
    <w:p w14:paraId="482CB26F" w14:textId="77777777" w:rsidR="007C1E0C" w:rsidRDefault="007C1E0C" w:rsidP="007C1E0C">
      <w:pPr>
        <w:pStyle w:val="PL"/>
      </w:pPr>
      <w:r>
        <w:t xml:space="preserve">          type: string</w:t>
      </w:r>
    </w:p>
    <w:p w14:paraId="75C62590" w14:textId="77777777" w:rsidR="007C1E0C" w:rsidRDefault="007C1E0C" w:rsidP="007C1E0C">
      <w:pPr>
        <w:pStyle w:val="PL"/>
      </w:pPr>
      <w:r>
        <w:t xml:space="preserve">          </w:t>
      </w:r>
      <w:proofErr w:type="spellStart"/>
      <w:r>
        <w:t>enum</w:t>
      </w:r>
      <w:proofErr w:type="spellEnd"/>
      <w:r>
        <w:t>:</w:t>
      </w:r>
    </w:p>
    <w:p w14:paraId="4D9BEBF7" w14:textId="77777777" w:rsidR="007C1E0C" w:rsidRDefault="007C1E0C" w:rsidP="007C1E0C">
      <w:pPr>
        <w:pStyle w:val="PL"/>
      </w:pPr>
      <w:r>
        <w:t xml:space="preserve">            - IS_ALL_OF</w:t>
      </w:r>
    </w:p>
    <w:p w14:paraId="71B836DF" w14:textId="77777777" w:rsidR="007C1E0C" w:rsidRDefault="007C1E0C" w:rsidP="007C1E0C">
      <w:pPr>
        <w:pStyle w:val="PL"/>
      </w:pPr>
      <w:r>
        <w:t xml:space="preserve">        </w:t>
      </w:r>
      <w:proofErr w:type="spellStart"/>
      <w:r>
        <w:t>contextValueRange</w:t>
      </w:r>
      <w:proofErr w:type="spellEnd"/>
      <w:r>
        <w:t>:</w:t>
      </w:r>
    </w:p>
    <w:p w14:paraId="431E088A" w14:textId="77777777" w:rsidR="007C1E0C" w:rsidRDefault="007C1E0C" w:rsidP="007C1E0C">
      <w:pPr>
        <w:pStyle w:val="PL"/>
      </w:pPr>
      <w:r>
        <w:t xml:space="preserve">          type: array</w:t>
      </w:r>
    </w:p>
    <w:p w14:paraId="723A75F7" w14:textId="77777777" w:rsidR="007C1E0C" w:rsidRDefault="007C1E0C" w:rsidP="007C1E0C">
      <w:pPr>
        <w:pStyle w:val="PL"/>
      </w:pPr>
      <w:r>
        <w:t xml:space="preserve">          items:</w:t>
      </w:r>
    </w:p>
    <w:p w14:paraId="47CC6AC8" w14:textId="77777777" w:rsidR="007C1E0C" w:rsidRDefault="007C1E0C" w:rsidP="007C1E0C">
      <w:pPr>
        <w:pStyle w:val="PL"/>
      </w:pPr>
      <w:r>
        <w:t xml:space="preserve">            $ref: "#/components/schemas/CoverageArea"</w:t>
      </w:r>
    </w:p>
    <w:p w14:paraId="082963C9" w14:textId="77777777" w:rsidR="007C1E0C" w:rsidRDefault="007C1E0C" w:rsidP="007C1E0C">
      <w:pPr>
        <w:pStyle w:val="PL"/>
      </w:pPr>
      <w:r>
        <w:t xml:space="preserve">    CoverageArea:</w:t>
      </w:r>
    </w:p>
    <w:p w14:paraId="36E5C36D" w14:textId="77777777" w:rsidR="007C1E0C" w:rsidRDefault="007C1E0C" w:rsidP="007C1E0C">
      <w:pPr>
        <w:pStyle w:val="PL"/>
      </w:pPr>
      <w:r>
        <w:t xml:space="preserve">      type: string</w:t>
      </w:r>
    </w:p>
    <w:p w14:paraId="27870949" w14:textId="77777777" w:rsidR="007C1E0C" w:rsidRDefault="007C1E0C" w:rsidP="007C1E0C">
      <w:pPr>
        <w:pStyle w:val="PL"/>
      </w:pPr>
      <w:r>
        <w:t xml:space="preserve">    </w:t>
      </w:r>
      <w:proofErr w:type="spellStart"/>
      <w:r>
        <w:t>CoverageTACContext</w:t>
      </w:r>
      <w:proofErr w:type="spellEnd"/>
      <w:r>
        <w:t>:</w:t>
      </w:r>
    </w:p>
    <w:p w14:paraId="027C0373" w14:textId="77777777" w:rsidR="007C1E0C" w:rsidRDefault="007C1E0C" w:rsidP="007C1E0C">
      <w:pPr>
        <w:pStyle w:val="PL"/>
      </w:pPr>
      <w:r>
        <w:t xml:space="preserve">      description: &gt;-</w:t>
      </w:r>
    </w:p>
    <w:p w14:paraId="6A9D02A7" w14:textId="77777777" w:rsidR="007C1E0C" w:rsidRDefault="007C1E0C" w:rsidP="007C1E0C">
      <w:pPr>
        <w:pStyle w:val="PL"/>
      </w:pPr>
      <w:r>
        <w:t xml:space="preserve">        This data type is the "ObjectContext" data type with specialisations for </w:t>
      </w:r>
      <w:proofErr w:type="spellStart"/>
      <w:r>
        <w:t>CoverageTACContext</w:t>
      </w:r>
      <w:proofErr w:type="spellEnd"/>
      <w:r>
        <w:t xml:space="preserve">     </w:t>
      </w:r>
    </w:p>
    <w:p w14:paraId="247BC37F" w14:textId="77777777" w:rsidR="007C1E0C" w:rsidRDefault="007C1E0C" w:rsidP="007C1E0C">
      <w:pPr>
        <w:pStyle w:val="PL"/>
      </w:pPr>
      <w:r>
        <w:t xml:space="preserve">      type: object</w:t>
      </w:r>
    </w:p>
    <w:p w14:paraId="3B07AF29" w14:textId="77777777" w:rsidR="007C1E0C" w:rsidRDefault="007C1E0C" w:rsidP="007C1E0C">
      <w:pPr>
        <w:pStyle w:val="PL"/>
      </w:pPr>
      <w:r>
        <w:t xml:space="preserve">      properties:</w:t>
      </w:r>
    </w:p>
    <w:p w14:paraId="30D7916F" w14:textId="77777777" w:rsidR="007C1E0C" w:rsidRDefault="007C1E0C" w:rsidP="007C1E0C">
      <w:pPr>
        <w:pStyle w:val="PL"/>
      </w:pPr>
      <w:r>
        <w:t xml:space="preserve">        </w:t>
      </w:r>
      <w:proofErr w:type="spellStart"/>
      <w:r>
        <w:t>contextAttribute</w:t>
      </w:r>
      <w:proofErr w:type="spellEnd"/>
      <w:r>
        <w:t>:</w:t>
      </w:r>
    </w:p>
    <w:p w14:paraId="58F32B7C" w14:textId="77777777" w:rsidR="007C1E0C" w:rsidRDefault="007C1E0C" w:rsidP="007C1E0C">
      <w:pPr>
        <w:pStyle w:val="PL"/>
      </w:pPr>
      <w:r>
        <w:t xml:space="preserve">          type: string</w:t>
      </w:r>
    </w:p>
    <w:p w14:paraId="03D81DED" w14:textId="77777777" w:rsidR="007C1E0C" w:rsidRDefault="007C1E0C" w:rsidP="007C1E0C">
      <w:pPr>
        <w:pStyle w:val="PL"/>
      </w:pPr>
      <w:r>
        <w:t xml:space="preserve">          </w:t>
      </w:r>
      <w:proofErr w:type="spellStart"/>
      <w:r>
        <w:t>enum</w:t>
      </w:r>
      <w:proofErr w:type="spellEnd"/>
      <w:r>
        <w:t>:</w:t>
      </w:r>
    </w:p>
    <w:p w14:paraId="1500B377" w14:textId="77777777" w:rsidR="007C1E0C" w:rsidRDefault="007C1E0C" w:rsidP="007C1E0C">
      <w:pPr>
        <w:pStyle w:val="PL"/>
      </w:pPr>
      <w:r>
        <w:t xml:space="preserve">            - </w:t>
      </w:r>
      <w:proofErr w:type="spellStart"/>
      <w:r>
        <w:t>CoverageAreaTac</w:t>
      </w:r>
      <w:proofErr w:type="spellEnd"/>
    </w:p>
    <w:p w14:paraId="56F18FB5" w14:textId="77777777" w:rsidR="007C1E0C" w:rsidRDefault="007C1E0C" w:rsidP="007C1E0C">
      <w:pPr>
        <w:pStyle w:val="PL"/>
      </w:pPr>
      <w:r>
        <w:t xml:space="preserve">        </w:t>
      </w:r>
      <w:proofErr w:type="spellStart"/>
      <w:r>
        <w:t>contextCondition</w:t>
      </w:r>
      <w:proofErr w:type="spellEnd"/>
      <w:r>
        <w:t>:</w:t>
      </w:r>
    </w:p>
    <w:p w14:paraId="0C22E46E" w14:textId="77777777" w:rsidR="007C1E0C" w:rsidRDefault="007C1E0C" w:rsidP="007C1E0C">
      <w:pPr>
        <w:pStyle w:val="PL"/>
      </w:pPr>
      <w:r>
        <w:t xml:space="preserve">          type: string</w:t>
      </w:r>
    </w:p>
    <w:p w14:paraId="31A202FD" w14:textId="77777777" w:rsidR="007C1E0C" w:rsidRDefault="007C1E0C" w:rsidP="007C1E0C">
      <w:pPr>
        <w:pStyle w:val="PL"/>
      </w:pPr>
      <w:r>
        <w:t xml:space="preserve">          </w:t>
      </w:r>
      <w:proofErr w:type="spellStart"/>
      <w:r>
        <w:t>enum</w:t>
      </w:r>
      <w:proofErr w:type="spellEnd"/>
      <w:r>
        <w:t>:</w:t>
      </w:r>
    </w:p>
    <w:p w14:paraId="2F597223" w14:textId="77777777" w:rsidR="007C1E0C" w:rsidRDefault="007C1E0C" w:rsidP="007C1E0C">
      <w:pPr>
        <w:pStyle w:val="PL"/>
      </w:pPr>
      <w:r>
        <w:t xml:space="preserve">             - IS_ALL_OF</w:t>
      </w:r>
    </w:p>
    <w:p w14:paraId="157C7478" w14:textId="77777777" w:rsidR="007C1E0C" w:rsidRDefault="007C1E0C" w:rsidP="007C1E0C">
      <w:pPr>
        <w:pStyle w:val="PL"/>
      </w:pPr>
      <w:r>
        <w:t xml:space="preserve">        </w:t>
      </w:r>
      <w:proofErr w:type="spellStart"/>
      <w:r>
        <w:t>contextValueRange</w:t>
      </w:r>
      <w:proofErr w:type="spellEnd"/>
      <w:r>
        <w:t>:</w:t>
      </w:r>
    </w:p>
    <w:p w14:paraId="628CEB92" w14:textId="77777777" w:rsidR="007C1E0C" w:rsidRDefault="007C1E0C" w:rsidP="007C1E0C">
      <w:pPr>
        <w:pStyle w:val="PL"/>
      </w:pPr>
      <w:r>
        <w:t xml:space="preserve">          type: array</w:t>
      </w:r>
    </w:p>
    <w:p w14:paraId="533620EC" w14:textId="77777777" w:rsidR="007C1E0C" w:rsidRDefault="007C1E0C" w:rsidP="007C1E0C">
      <w:pPr>
        <w:pStyle w:val="PL"/>
      </w:pPr>
      <w:r>
        <w:t xml:space="preserve">          items:</w:t>
      </w:r>
    </w:p>
    <w:p w14:paraId="5E99D240" w14:textId="77777777" w:rsidR="007C1E0C" w:rsidRDefault="007C1E0C" w:rsidP="007C1E0C">
      <w:pPr>
        <w:pStyle w:val="PL"/>
      </w:pPr>
      <w:r>
        <w:t xml:space="preserve">            $ref: "TS28541_NrNrm.yaml#/components/schemas/</w:t>
      </w:r>
      <w:proofErr w:type="spellStart"/>
      <w:r>
        <w:t>NrTac</w:t>
      </w:r>
      <w:proofErr w:type="spellEnd"/>
      <w:r>
        <w:t>"</w:t>
      </w:r>
    </w:p>
    <w:p w14:paraId="4E23DD41" w14:textId="77777777" w:rsidR="007C1E0C" w:rsidRDefault="007C1E0C" w:rsidP="007C1E0C">
      <w:pPr>
        <w:pStyle w:val="PL"/>
      </w:pPr>
      <w:r>
        <w:t xml:space="preserve">    </w:t>
      </w:r>
      <w:proofErr w:type="spellStart"/>
      <w:r>
        <w:t>PLMNContext</w:t>
      </w:r>
      <w:proofErr w:type="spellEnd"/>
      <w:r>
        <w:t>:</w:t>
      </w:r>
    </w:p>
    <w:p w14:paraId="50EBF80E" w14:textId="77777777" w:rsidR="007C1E0C" w:rsidRDefault="007C1E0C" w:rsidP="007C1E0C">
      <w:pPr>
        <w:pStyle w:val="PL"/>
      </w:pPr>
      <w:r>
        <w:t xml:space="preserve">      description: &gt;-</w:t>
      </w:r>
    </w:p>
    <w:p w14:paraId="07980B14" w14:textId="77777777" w:rsidR="007C1E0C" w:rsidRDefault="007C1E0C" w:rsidP="007C1E0C">
      <w:pPr>
        <w:pStyle w:val="PL"/>
      </w:pPr>
      <w:r>
        <w:t xml:space="preserve">        This data type is the "ObjectContext" data type with specialisations for </w:t>
      </w:r>
      <w:proofErr w:type="spellStart"/>
      <w:r>
        <w:t>PLMNContext</w:t>
      </w:r>
      <w:proofErr w:type="spellEnd"/>
      <w:r>
        <w:t xml:space="preserve">       </w:t>
      </w:r>
    </w:p>
    <w:p w14:paraId="6EEDB782" w14:textId="77777777" w:rsidR="007C1E0C" w:rsidRDefault="007C1E0C" w:rsidP="007C1E0C">
      <w:pPr>
        <w:pStyle w:val="PL"/>
      </w:pPr>
      <w:r>
        <w:t xml:space="preserve">      type: object</w:t>
      </w:r>
    </w:p>
    <w:p w14:paraId="30A5EDBD" w14:textId="77777777" w:rsidR="007C1E0C" w:rsidRDefault="007C1E0C" w:rsidP="007C1E0C">
      <w:pPr>
        <w:pStyle w:val="PL"/>
      </w:pPr>
      <w:r>
        <w:t xml:space="preserve">      properties:</w:t>
      </w:r>
    </w:p>
    <w:p w14:paraId="689E3AB5" w14:textId="77777777" w:rsidR="007C1E0C" w:rsidRDefault="007C1E0C" w:rsidP="007C1E0C">
      <w:pPr>
        <w:pStyle w:val="PL"/>
      </w:pPr>
      <w:r>
        <w:t xml:space="preserve">        </w:t>
      </w:r>
      <w:proofErr w:type="spellStart"/>
      <w:r>
        <w:t>contextAttribute</w:t>
      </w:r>
      <w:proofErr w:type="spellEnd"/>
      <w:r>
        <w:t>:</w:t>
      </w:r>
    </w:p>
    <w:p w14:paraId="193F23CC" w14:textId="77777777" w:rsidR="007C1E0C" w:rsidRDefault="007C1E0C" w:rsidP="007C1E0C">
      <w:pPr>
        <w:pStyle w:val="PL"/>
      </w:pPr>
      <w:r>
        <w:t xml:space="preserve">          type: string</w:t>
      </w:r>
    </w:p>
    <w:p w14:paraId="264D0E1F" w14:textId="77777777" w:rsidR="007C1E0C" w:rsidRDefault="007C1E0C" w:rsidP="007C1E0C">
      <w:pPr>
        <w:pStyle w:val="PL"/>
      </w:pPr>
      <w:r>
        <w:t xml:space="preserve">          </w:t>
      </w:r>
      <w:proofErr w:type="spellStart"/>
      <w:r>
        <w:t>enum</w:t>
      </w:r>
      <w:proofErr w:type="spellEnd"/>
      <w:r>
        <w:t>:</w:t>
      </w:r>
    </w:p>
    <w:p w14:paraId="752379E6" w14:textId="77777777" w:rsidR="007C1E0C" w:rsidRDefault="007C1E0C" w:rsidP="007C1E0C">
      <w:pPr>
        <w:pStyle w:val="PL"/>
      </w:pPr>
      <w:r>
        <w:t xml:space="preserve">            - PLMN</w:t>
      </w:r>
    </w:p>
    <w:p w14:paraId="6D08670F" w14:textId="77777777" w:rsidR="007C1E0C" w:rsidRDefault="007C1E0C" w:rsidP="007C1E0C">
      <w:pPr>
        <w:pStyle w:val="PL"/>
      </w:pPr>
      <w:r>
        <w:t xml:space="preserve">        </w:t>
      </w:r>
      <w:proofErr w:type="spellStart"/>
      <w:r>
        <w:t>contextCondition</w:t>
      </w:r>
      <w:proofErr w:type="spellEnd"/>
      <w:r>
        <w:t>:</w:t>
      </w:r>
    </w:p>
    <w:p w14:paraId="7666AA0D" w14:textId="77777777" w:rsidR="007C1E0C" w:rsidRDefault="007C1E0C" w:rsidP="007C1E0C">
      <w:pPr>
        <w:pStyle w:val="PL"/>
      </w:pPr>
      <w:r>
        <w:t xml:space="preserve">          type: string</w:t>
      </w:r>
    </w:p>
    <w:p w14:paraId="5B969B73" w14:textId="77777777" w:rsidR="007C1E0C" w:rsidRDefault="007C1E0C" w:rsidP="007C1E0C">
      <w:pPr>
        <w:pStyle w:val="PL"/>
      </w:pPr>
      <w:r>
        <w:t xml:space="preserve">          </w:t>
      </w:r>
      <w:proofErr w:type="spellStart"/>
      <w:r>
        <w:t>enum</w:t>
      </w:r>
      <w:proofErr w:type="spellEnd"/>
      <w:r>
        <w:t>:</w:t>
      </w:r>
    </w:p>
    <w:p w14:paraId="3BD665D1" w14:textId="77777777" w:rsidR="007C1E0C" w:rsidRDefault="007C1E0C" w:rsidP="007C1E0C">
      <w:pPr>
        <w:pStyle w:val="PL"/>
      </w:pPr>
      <w:r>
        <w:t xml:space="preserve">            - IS_ALL_OF</w:t>
      </w:r>
    </w:p>
    <w:p w14:paraId="2B0CD101" w14:textId="77777777" w:rsidR="007C1E0C" w:rsidRDefault="007C1E0C" w:rsidP="007C1E0C">
      <w:pPr>
        <w:pStyle w:val="PL"/>
      </w:pPr>
      <w:r>
        <w:t xml:space="preserve">        </w:t>
      </w:r>
      <w:proofErr w:type="spellStart"/>
      <w:r>
        <w:t>contextValueRange</w:t>
      </w:r>
      <w:proofErr w:type="spellEnd"/>
      <w:r>
        <w:t>:</w:t>
      </w:r>
    </w:p>
    <w:p w14:paraId="25BAD12E" w14:textId="77777777" w:rsidR="007C1E0C" w:rsidRDefault="007C1E0C" w:rsidP="007C1E0C">
      <w:pPr>
        <w:pStyle w:val="PL"/>
      </w:pPr>
      <w:r>
        <w:t xml:space="preserve">          type: array</w:t>
      </w:r>
    </w:p>
    <w:p w14:paraId="0AF7A5EF" w14:textId="77777777" w:rsidR="007C1E0C" w:rsidRDefault="007C1E0C" w:rsidP="007C1E0C">
      <w:pPr>
        <w:pStyle w:val="PL"/>
      </w:pPr>
      <w:r>
        <w:lastRenderedPageBreak/>
        <w:t xml:space="preserve">          items:</w:t>
      </w:r>
    </w:p>
    <w:p w14:paraId="59A57B98" w14:textId="77777777" w:rsidR="007C1E0C" w:rsidRDefault="007C1E0C" w:rsidP="007C1E0C">
      <w:pPr>
        <w:pStyle w:val="PL"/>
      </w:pPr>
      <w:r>
        <w:t xml:space="preserve">            $ref: "TS28623_ComDefs.yaml#/components/schemas/</w:t>
      </w:r>
      <w:proofErr w:type="spellStart"/>
      <w:r>
        <w:t>PlmnId</w:t>
      </w:r>
      <w:proofErr w:type="spellEnd"/>
      <w:r>
        <w:t>"</w:t>
      </w:r>
    </w:p>
    <w:p w14:paraId="3C8351C8" w14:textId="77777777" w:rsidR="007C1E0C" w:rsidRDefault="007C1E0C" w:rsidP="007C1E0C">
      <w:pPr>
        <w:pStyle w:val="PL"/>
      </w:pPr>
      <w:r>
        <w:t xml:space="preserve">    </w:t>
      </w:r>
      <w:proofErr w:type="spellStart"/>
      <w:r>
        <w:t>NRFqBandContext</w:t>
      </w:r>
      <w:proofErr w:type="spellEnd"/>
      <w:r>
        <w:t>:</w:t>
      </w:r>
    </w:p>
    <w:p w14:paraId="14E53E26" w14:textId="77777777" w:rsidR="007C1E0C" w:rsidRDefault="007C1E0C" w:rsidP="007C1E0C">
      <w:pPr>
        <w:pStyle w:val="PL"/>
      </w:pPr>
      <w:r>
        <w:t xml:space="preserve">      description: &gt;-</w:t>
      </w:r>
    </w:p>
    <w:p w14:paraId="398DFF23" w14:textId="77777777" w:rsidR="007C1E0C" w:rsidRDefault="007C1E0C" w:rsidP="007C1E0C">
      <w:pPr>
        <w:pStyle w:val="PL"/>
      </w:pPr>
      <w:r>
        <w:t xml:space="preserve">        This data type is the "ObjectContext" data type with specialisations for </w:t>
      </w:r>
      <w:proofErr w:type="spellStart"/>
      <w:r>
        <w:t>NRFqBandContext</w:t>
      </w:r>
      <w:proofErr w:type="spellEnd"/>
      <w:r>
        <w:t xml:space="preserve">       </w:t>
      </w:r>
    </w:p>
    <w:p w14:paraId="1781B88F" w14:textId="77777777" w:rsidR="007C1E0C" w:rsidRDefault="007C1E0C" w:rsidP="007C1E0C">
      <w:pPr>
        <w:pStyle w:val="PL"/>
      </w:pPr>
      <w:r>
        <w:t xml:space="preserve">      type: object</w:t>
      </w:r>
    </w:p>
    <w:p w14:paraId="66920D6E" w14:textId="77777777" w:rsidR="007C1E0C" w:rsidRDefault="007C1E0C" w:rsidP="007C1E0C">
      <w:pPr>
        <w:pStyle w:val="PL"/>
      </w:pPr>
      <w:r>
        <w:t xml:space="preserve">      properties:</w:t>
      </w:r>
    </w:p>
    <w:p w14:paraId="0C1A19BE" w14:textId="77777777" w:rsidR="007C1E0C" w:rsidRDefault="007C1E0C" w:rsidP="007C1E0C">
      <w:pPr>
        <w:pStyle w:val="PL"/>
      </w:pPr>
      <w:r>
        <w:t xml:space="preserve">        </w:t>
      </w:r>
      <w:proofErr w:type="spellStart"/>
      <w:r>
        <w:t>contextAttribute</w:t>
      </w:r>
      <w:proofErr w:type="spellEnd"/>
      <w:r>
        <w:t>:</w:t>
      </w:r>
    </w:p>
    <w:p w14:paraId="605A4D43" w14:textId="77777777" w:rsidR="007C1E0C" w:rsidRDefault="007C1E0C" w:rsidP="007C1E0C">
      <w:pPr>
        <w:pStyle w:val="PL"/>
      </w:pPr>
      <w:r>
        <w:t xml:space="preserve">          type: string</w:t>
      </w:r>
    </w:p>
    <w:p w14:paraId="0352E8DF" w14:textId="77777777" w:rsidR="007C1E0C" w:rsidRDefault="007C1E0C" w:rsidP="007C1E0C">
      <w:pPr>
        <w:pStyle w:val="PL"/>
      </w:pPr>
      <w:r>
        <w:t xml:space="preserve">          </w:t>
      </w:r>
      <w:proofErr w:type="spellStart"/>
      <w:r>
        <w:t>enum</w:t>
      </w:r>
      <w:proofErr w:type="spellEnd"/>
      <w:r>
        <w:t>:</w:t>
      </w:r>
    </w:p>
    <w:p w14:paraId="1EBC6B36" w14:textId="77777777" w:rsidR="007C1E0C" w:rsidRDefault="007C1E0C" w:rsidP="007C1E0C">
      <w:pPr>
        <w:pStyle w:val="PL"/>
      </w:pPr>
      <w:r>
        <w:t xml:space="preserve">            - </w:t>
      </w:r>
      <w:proofErr w:type="spellStart"/>
      <w:r>
        <w:t>NRFqBand</w:t>
      </w:r>
      <w:proofErr w:type="spellEnd"/>
    </w:p>
    <w:p w14:paraId="3D69B2F0" w14:textId="77777777" w:rsidR="007C1E0C" w:rsidRDefault="007C1E0C" w:rsidP="007C1E0C">
      <w:pPr>
        <w:pStyle w:val="PL"/>
      </w:pPr>
      <w:r>
        <w:t xml:space="preserve">        </w:t>
      </w:r>
      <w:proofErr w:type="spellStart"/>
      <w:r>
        <w:t>contextCondition</w:t>
      </w:r>
      <w:proofErr w:type="spellEnd"/>
      <w:r>
        <w:t>:</w:t>
      </w:r>
    </w:p>
    <w:p w14:paraId="1B027423" w14:textId="77777777" w:rsidR="007C1E0C" w:rsidRDefault="007C1E0C" w:rsidP="007C1E0C">
      <w:pPr>
        <w:pStyle w:val="PL"/>
      </w:pPr>
      <w:r>
        <w:t xml:space="preserve">          type: string</w:t>
      </w:r>
    </w:p>
    <w:p w14:paraId="482E191D" w14:textId="77777777" w:rsidR="007C1E0C" w:rsidRDefault="007C1E0C" w:rsidP="007C1E0C">
      <w:pPr>
        <w:pStyle w:val="PL"/>
      </w:pPr>
      <w:r>
        <w:t xml:space="preserve">          </w:t>
      </w:r>
      <w:proofErr w:type="spellStart"/>
      <w:r>
        <w:t>enum</w:t>
      </w:r>
      <w:proofErr w:type="spellEnd"/>
      <w:r>
        <w:t>:</w:t>
      </w:r>
    </w:p>
    <w:p w14:paraId="2B86426E" w14:textId="77777777" w:rsidR="007C1E0C" w:rsidRDefault="007C1E0C" w:rsidP="007C1E0C">
      <w:pPr>
        <w:pStyle w:val="PL"/>
      </w:pPr>
      <w:r>
        <w:t xml:space="preserve">            - IS_ALL_OF</w:t>
      </w:r>
    </w:p>
    <w:p w14:paraId="58AF4815" w14:textId="77777777" w:rsidR="007C1E0C" w:rsidRDefault="007C1E0C" w:rsidP="007C1E0C">
      <w:pPr>
        <w:pStyle w:val="PL"/>
      </w:pPr>
      <w:r>
        <w:t xml:space="preserve">        </w:t>
      </w:r>
      <w:proofErr w:type="spellStart"/>
      <w:r>
        <w:t>contextValueRange</w:t>
      </w:r>
      <w:proofErr w:type="spellEnd"/>
      <w:r>
        <w:t>:</w:t>
      </w:r>
    </w:p>
    <w:p w14:paraId="576D2A77" w14:textId="77777777" w:rsidR="007C1E0C" w:rsidRDefault="007C1E0C" w:rsidP="007C1E0C">
      <w:pPr>
        <w:pStyle w:val="PL"/>
      </w:pPr>
      <w:r>
        <w:t xml:space="preserve">          type: array</w:t>
      </w:r>
    </w:p>
    <w:p w14:paraId="1202F318" w14:textId="77777777" w:rsidR="007C1E0C" w:rsidRDefault="007C1E0C" w:rsidP="007C1E0C">
      <w:pPr>
        <w:pStyle w:val="PL"/>
      </w:pPr>
      <w:r>
        <w:t xml:space="preserve">          items:</w:t>
      </w:r>
    </w:p>
    <w:p w14:paraId="1634ADB9" w14:textId="77777777" w:rsidR="007C1E0C" w:rsidRDefault="007C1E0C" w:rsidP="007C1E0C">
      <w:pPr>
        <w:pStyle w:val="PL"/>
      </w:pPr>
      <w:r>
        <w:t xml:space="preserve">            type: string</w:t>
      </w:r>
    </w:p>
    <w:p w14:paraId="7DF9490D" w14:textId="77777777" w:rsidR="007C1E0C" w:rsidRDefault="007C1E0C" w:rsidP="007C1E0C">
      <w:pPr>
        <w:pStyle w:val="PL"/>
      </w:pPr>
      <w:r>
        <w:t xml:space="preserve">    </w:t>
      </w:r>
      <w:proofErr w:type="spellStart"/>
      <w:r>
        <w:t>RATContext</w:t>
      </w:r>
      <w:proofErr w:type="spellEnd"/>
      <w:r>
        <w:t>:</w:t>
      </w:r>
    </w:p>
    <w:p w14:paraId="5F74766D" w14:textId="77777777" w:rsidR="007C1E0C" w:rsidRDefault="007C1E0C" w:rsidP="007C1E0C">
      <w:pPr>
        <w:pStyle w:val="PL"/>
      </w:pPr>
      <w:r>
        <w:t xml:space="preserve">      description: &gt;-</w:t>
      </w:r>
    </w:p>
    <w:p w14:paraId="11F0136F" w14:textId="77777777" w:rsidR="007C1E0C" w:rsidRDefault="007C1E0C" w:rsidP="007C1E0C">
      <w:pPr>
        <w:pStyle w:val="PL"/>
      </w:pPr>
      <w:r>
        <w:t xml:space="preserve">        This data type is the "ObjectContext" data type with specialisations for </w:t>
      </w:r>
      <w:proofErr w:type="spellStart"/>
      <w:r>
        <w:t>RATContext</w:t>
      </w:r>
      <w:proofErr w:type="spellEnd"/>
      <w:r>
        <w:t xml:space="preserve">           </w:t>
      </w:r>
    </w:p>
    <w:p w14:paraId="42264903" w14:textId="77777777" w:rsidR="007C1E0C" w:rsidRDefault="007C1E0C" w:rsidP="007C1E0C">
      <w:pPr>
        <w:pStyle w:val="PL"/>
      </w:pPr>
      <w:r>
        <w:t xml:space="preserve">      type: object</w:t>
      </w:r>
    </w:p>
    <w:p w14:paraId="51CBE110" w14:textId="77777777" w:rsidR="007C1E0C" w:rsidRDefault="007C1E0C" w:rsidP="007C1E0C">
      <w:pPr>
        <w:pStyle w:val="PL"/>
      </w:pPr>
      <w:r>
        <w:t xml:space="preserve">      properties:</w:t>
      </w:r>
    </w:p>
    <w:p w14:paraId="15860F03" w14:textId="77777777" w:rsidR="007C1E0C" w:rsidRDefault="007C1E0C" w:rsidP="007C1E0C">
      <w:pPr>
        <w:pStyle w:val="PL"/>
      </w:pPr>
      <w:r>
        <w:t xml:space="preserve">        </w:t>
      </w:r>
      <w:proofErr w:type="spellStart"/>
      <w:r>
        <w:t>contextAttribute</w:t>
      </w:r>
      <w:proofErr w:type="spellEnd"/>
      <w:r>
        <w:t>:</w:t>
      </w:r>
    </w:p>
    <w:p w14:paraId="52FAA4A7" w14:textId="77777777" w:rsidR="007C1E0C" w:rsidRDefault="007C1E0C" w:rsidP="007C1E0C">
      <w:pPr>
        <w:pStyle w:val="PL"/>
      </w:pPr>
      <w:r>
        <w:t xml:space="preserve">          type: string</w:t>
      </w:r>
    </w:p>
    <w:p w14:paraId="748B8E34" w14:textId="77777777" w:rsidR="007C1E0C" w:rsidRDefault="007C1E0C" w:rsidP="007C1E0C">
      <w:pPr>
        <w:pStyle w:val="PL"/>
      </w:pPr>
      <w:r>
        <w:t xml:space="preserve">          </w:t>
      </w:r>
      <w:proofErr w:type="spellStart"/>
      <w:r>
        <w:t>enum</w:t>
      </w:r>
      <w:proofErr w:type="spellEnd"/>
      <w:r>
        <w:t>:</w:t>
      </w:r>
    </w:p>
    <w:p w14:paraId="28DB648B" w14:textId="77777777" w:rsidR="007C1E0C" w:rsidRDefault="007C1E0C" w:rsidP="007C1E0C">
      <w:pPr>
        <w:pStyle w:val="PL"/>
      </w:pPr>
      <w:r>
        <w:t xml:space="preserve">            - RAT</w:t>
      </w:r>
    </w:p>
    <w:p w14:paraId="03ACE185" w14:textId="77777777" w:rsidR="007C1E0C" w:rsidRDefault="007C1E0C" w:rsidP="007C1E0C">
      <w:pPr>
        <w:pStyle w:val="PL"/>
      </w:pPr>
      <w:r>
        <w:t xml:space="preserve">        </w:t>
      </w:r>
      <w:proofErr w:type="spellStart"/>
      <w:r>
        <w:t>contextCondition</w:t>
      </w:r>
      <w:proofErr w:type="spellEnd"/>
      <w:r>
        <w:t>:</w:t>
      </w:r>
    </w:p>
    <w:p w14:paraId="1A546790" w14:textId="77777777" w:rsidR="007C1E0C" w:rsidRDefault="007C1E0C" w:rsidP="007C1E0C">
      <w:pPr>
        <w:pStyle w:val="PL"/>
      </w:pPr>
      <w:r>
        <w:t xml:space="preserve">          type: string</w:t>
      </w:r>
    </w:p>
    <w:p w14:paraId="3315B44A" w14:textId="77777777" w:rsidR="007C1E0C" w:rsidRDefault="007C1E0C" w:rsidP="007C1E0C">
      <w:pPr>
        <w:pStyle w:val="PL"/>
      </w:pPr>
      <w:r>
        <w:t xml:space="preserve">          </w:t>
      </w:r>
      <w:proofErr w:type="spellStart"/>
      <w:r>
        <w:t>enum</w:t>
      </w:r>
      <w:proofErr w:type="spellEnd"/>
      <w:r>
        <w:t>:</w:t>
      </w:r>
    </w:p>
    <w:p w14:paraId="62B23E77" w14:textId="77777777" w:rsidR="007C1E0C" w:rsidRDefault="007C1E0C" w:rsidP="007C1E0C">
      <w:pPr>
        <w:pStyle w:val="PL"/>
      </w:pPr>
      <w:r>
        <w:t xml:space="preserve">            - IS_ALL_OF</w:t>
      </w:r>
    </w:p>
    <w:p w14:paraId="6B135549" w14:textId="77777777" w:rsidR="007C1E0C" w:rsidRDefault="007C1E0C" w:rsidP="007C1E0C">
      <w:pPr>
        <w:pStyle w:val="PL"/>
      </w:pPr>
      <w:r>
        <w:t xml:space="preserve">        </w:t>
      </w:r>
      <w:proofErr w:type="spellStart"/>
      <w:r>
        <w:t>contextValueRange</w:t>
      </w:r>
      <w:proofErr w:type="spellEnd"/>
      <w:r>
        <w:t>:</w:t>
      </w:r>
    </w:p>
    <w:p w14:paraId="5FBBCD99" w14:textId="77777777" w:rsidR="007C1E0C" w:rsidRDefault="007C1E0C" w:rsidP="007C1E0C">
      <w:pPr>
        <w:pStyle w:val="PL"/>
      </w:pPr>
      <w:r>
        <w:t xml:space="preserve">          type: array</w:t>
      </w:r>
    </w:p>
    <w:p w14:paraId="42CB5EFE" w14:textId="77777777" w:rsidR="007C1E0C" w:rsidRDefault="007C1E0C" w:rsidP="007C1E0C">
      <w:pPr>
        <w:pStyle w:val="PL"/>
      </w:pPr>
      <w:r>
        <w:t xml:space="preserve">          items:</w:t>
      </w:r>
    </w:p>
    <w:p w14:paraId="0F080C25" w14:textId="77777777" w:rsidR="007C1E0C" w:rsidRDefault="007C1E0C" w:rsidP="007C1E0C">
      <w:pPr>
        <w:pStyle w:val="PL"/>
      </w:pPr>
      <w:r>
        <w:t xml:space="preserve">            type: string</w:t>
      </w:r>
    </w:p>
    <w:p w14:paraId="42C6A110" w14:textId="77777777" w:rsidR="007C1E0C" w:rsidRDefault="007C1E0C" w:rsidP="007C1E0C">
      <w:pPr>
        <w:pStyle w:val="PL"/>
      </w:pPr>
      <w:r>
        <w:t xml:space="preserve">            </w:t>
      </w:r>
      <w:proofErr w:type="spellStart"/>
      <w:r>
        <w:t>enum</w:t>
      </w:r>
      <w:proofErr w:type="spellEnd"/>
      <w:r>
        <w:t>:</w:t>
      </w:r>
    </w:p>
    <w:p w14:paraId="591DB070" w14:textId="77777777" w:rsidR="007C1E0C" w:rsidRDefault="007C1E0C" w:rsidP="007C1E0C">
      <w:pPr>
        <w:pStyle w:val="PL"/>
      </w:pPr>
      <w:r>
        <w:t xml:space="preserve">              - UTRAN</w:t>
      </w:r>
    </w:p>
    <w:p w14:paraId="6306996B" w14:textId="77777777" w:rsidR="007C1E0C" w:rsidRDefault="007C1E0C" w:rsidP="007C1E0C">
      <w:pPr>
        <w:pStyle w:val="PL"/>
      </w:pPr>
      <w:r>
        <w:t xml:space="preserve">              - EUTRAN</w:t>
      </w:r>
    </w:p>
    <w:p w14:paraId="0F388AD2" w14:textId="77777777" w:rsidR="007C1E0C" w:rsidRDefault="007C1E0C" w:rsidP="007C1E0C">
      <w:pPr>
        <w:pStyle w:val="PL"/>
      </w:pPr>
      <w:r>
        <w:t xml:space="preserve">              - NR</w:t>
      </w:r>
    </w:p>
    <w:p w14:paraId="073251D1" w14:textId="77777777" w:rsidR="007C1E0C" w:rsidRDefault="007C1E0C" w:rsidP="007C1E0C">
      <w:pPr>
        <w:pStyle w:val="PL"/>
      </w:pPr>
      <w:r>
        <w:t xml:space="preserve">    </w:t>
      </w:r>
      <w:proofErr w:type="spellStart"/>
      <w:r>
        <w:t>EdgeIdenfiticationIdContext</w:t>
      </w:r>
      <w:proofErr w:type="spellEnd"/>
      <w:r>
        <w:t>:</w:t>
      </w:r>
    </w:p>
    <w:p w14:paraId="307962E5" w14:textId="77777777" w:rsidR="007C1E0C" w:rsidRDefault="007C1E0C" w:rsidP="007C1E0C">
      <w:pPr>
        <w:pStyle w:val="PL"/>
      </w:pPr>
      <w:r>
        <w:t xml:space="preserve">      description: &gt;-</w:t>
      </w:r>
    </w:p>
    <w:p w14:paraId="3BD3A5DC" w14:textId="77777777" w:rsidR="007C1E0C" w:rsidRDefault="007C1E0C" w:rsidP="007C1E0C">
      <w:pPr>
        <w:pStyle w:val="PL"/>
      </w:pPr>
      <w:r>
        <w:t xml:space="preserve">        This data type is the "ObjectContext" data type with specialisations for </w:t>
      </w:r>
      <w:proofErr w:type="spellStart"/>
      <w:r>
        <w:t>EdgeIdenfiticationIdContext</w:t>
      </w:r>
      <w:proofErr w:type="spellEnd"/>
      <w:r>
        <w:t xml:space="preserve">      </w:t>
      </w:r>
    </w:p>
    <w:p w14:paraId="418ECB61" w14:textId="77777777" w:rsidR="007C1E0C" w:rsidRDefault="007C1E0C" w:rsidP="007C1E0C">
      <w:pPr>
        <w:pStyle w:val="PL"/>
      </w:pPr>
      <w:r>
        <w:t xml:space="preserve">      type: object</w:t>
      </w:r>
    </w:p>
    <w:p w14:paraId="1E1D15A4" w14:textId="77777777" w:rsidR="007C1E0C" w:rsidRDefault="007C1E0C" w:rsidP="007C1E0C">
      <w:pPr>
        <w:pStyle w:val="PL"/>
      </w:pPr>
      <w:r>
        <w:t xml:space="preserve">      properties:</w:t>
      </w:r>
    </w:p>
    <w:p w14:paraId="5CD40067" w14:textId="77777777" w:rsidR="007C1E0C" w:rsidRDefault="007C1E0C" w:rsidP="007C1E0C">
      <w:pPr>
        <w:pStyle w:val="PL"/>
      </w:pPr>
      <w:r>
        <w:t xml:space="preserve">        </w:t>
      </w:r>
      <w:proofErr w:type="spellStart"/>
      <w:r>
        <w:t>contextAttribute</w:t>
      </w:r>
      <w:proofErr w:type="spellEnd"/>
      <w:r>
        <w:t>:</w:t>
      </w:r>
    </w:p>
    <w:p w14:paraId="4C2068BA" w14:textId="77777777" w:rsidR="007C1E0C" w:rsidRDefault="007C1E0C" w:rsidP="007C1E0C">
      <w:pPr>
        <w:pStyle w:val="PL"/>
      </w:pPr>
      <w:r>
        <w:t xml:space="preserve">          type: string</w:t>
      </w:r>
    </w:p>
    <w:p w14:paraId="125E8456" w14:textId="77777777" w:rsidR="007C1E0C" w:rsidRDefault="007C1E0C" w:rsidP="007C1E0C">
      <w:pPr>
        <w:pStyle w:val="PL"/>
      </w:pPr>
      <w:r>
        <w:t xml:space="preserve">          </w:t>
      </w:r>
      <w:proofErr w:type="spellStart"/>
      <w:r>
        <w:t>enum</w:t>
      </w:r>
      <w:proofErr w:type="spellEnd"/>
      <w:r>
        <w:t>:</w:t>
      </w:r>
    </w:p>
    <w:p w14:paraId="4F0785C6" w14:textId="77777777" w:rsidR="007C1E0C" w:rsidRDefault="007C1E0C" w:rsidP="007C1E0C">
      <w:pPr>
        <w:pStyle w:val="PL"/>
      </w:pPr>
      <w:r>
        <w:t xml:space="preserve">            - </w:t>
      </w:r>
      <w:proofErr w:type="spellStart"/>
      <w:r>
        <w:t>edgeIdentificationId</w:t>
      </w:r>
      <w:proofErr w:type="spellEnd"/>
    </w:p>
    <w:p w14:paraId="6EA3CF0C" w14:textId="77777777" w:rsidR="007C1E0C" w:rsidRDefault="007C1E0C" w:rsidP="007C1E0C">
      <w:pPr>
        <w:pStyle w:val="PL"/>
      </w:pPr>
      <w:r>
        <w:t xml:space="preserve">        </w:t>
      </w:r>
      <w:proofErr w:type="spellStart"/>
      <w:r>
        <w:t>contextCondition</w:t>
      </w:r>
      <w:proofErr w:type="spellEnd"/>
      <w:r>
        <w:t>:</w:t>
      </w:r>
    </w:p>
    <w:p w14:paraId="1D4B0290" w14:textId="77777777" w:rsidR="007C1E0C" w:rsidRDefault="007C1E0C" w:rsidP="007C1E0C">
      <w:pPr>
        <w:pStyle w:val="PL"/>
      </w:pPr>
      <w:r>
        <w:t xml:space="preserve">          type: string</w:t>
      </w:r>
    </w:p>
    <w:p w14:paraId="61AE03E2" w14:textId="77777777" w:rsidR="007C1E0C" w:rsidRDefault="007C1E0C" w:rsidP="007C1E0C">
      <w:pPr>
        <w:pStyle w:val="PL"/>
      </w:pPr>
      <w:r>
        <w:t xml:space="preserve">          </w:t>
      </w:r>
      <w:proofErr w:type="spellStart"/>
      <w:r>
        <w:t>enum</w:t>
      </w:r>
      <w:proofErr w:type="spellEnd"/>
      <w:r>
        <w:t>:</w:t>
      </w:r>
    </w:p>
    <w:p w14:paraId="6BD7F06E" w14:textId="77777777" w:rsidR="007C1E0C" w:rsidRDefault="007C1E0C" w:rsidP="007C1E0C">
      <w:pPr>
        <w:pStyle w:val="PL"/>
      </w:pPr>
      <w:r>
        <w:t xml:space="preserve">            - IS_EQUAL_TO</w:t>
      </w:r>
    </w:p>
    <w:p w14:paraId="562FAB6A" w14:textId="77777777" w:rsidR="007C1E0C" w:rsidRDefault="007C1E0C" w:rsidP="007C1E0C">
      <w:pPr>
        <w:pStyle w:val="PL"/>
      </w:pPr>
      <w:r>
        <w:t xml:space="preserve">        </w:t>
      </w:r>
      <w:proofErr w:type="spellStart"/>
      <w:r>
        <w:t>contextValueRange</w:t>
      </w:r>
      <w:proofErr w:type="spellEnd"/>
      <w:r>
        <w:t>:</w:t>
      </w:r>
    </w:p>
    <w:p w14:paraId="7DCFDA4B" w14:textId="77777777" w:rsidR="007C1E0C" w:rsidRDefault="007C1E0C" w:rsidP="007C1E0C">
      <w:pPr>
        <w:pStyle w:val="PL"/>
      </w:pPr>
      <w:r>
        <w:t xml:space="preserve">          type: array</w:t>
      </w:r>
    </w:p>
    <w:p w14:paraId="29F678D1" w14:textId="77777777" w:rsidR="007C1E0C" w:rsidRDefault="007C1E0C" w:rsidP="007C1E0C">
      <w:pPr>
        <w:pStyle w:val="PL"/>
      </w:pPr>
      <w:r>
        <w:t xml:space="preserve">          items:</w:t>
      </w:r>
    </w:p>
    <w:p w14:paraId="6F85B048" w14:textId="77777777" w:rsidR="007C1E0C" w:rsidRDefault="007C1E0C" w:rsidP="007C1E0C">
      <w:pPr>
        <w:pStyle w:val="PL"/>
      </w:pPr>
      <w:r>
        <w:t xml:space="preserve">            type: string</w:t>
      </w:r>
    </w:p>
    <w:p w14:paraId="76C8A97F" w14:textId="77777777" w:rsidR="007C1E0C" w:rsidRDefault="007C1E0C" w:rsidP="007C1E0C">
      <w:pPr>
        <w:pStyle w:val="PL"/>
      </w:pPr>
      <w:r>
        <w:t xml:space="preserve">    </w:t>
      </w:r>
      <w:proofErr w:type="spellStart"/>
      <w:r>
        <w:t>EdgeIdenfiticationLocContext</w:t>
      </w:r>
      <w:proofErr w:type="spellEnd"/>
      <w:r>
        <w:t>:</w:t>
      </w:r>
    </w:p>
    <w:p w14:paraId="0B1B6A58" w14:textId="77777777" w:rsidR="007C1E0C" w:rsidRDefault="007C1E0C" w:rsidP="007C1E0C">
      <w:pPr>
        <w:pStyle w:val="PL"/>
      </w:pPr>
      <w:r>
        <w:t xml:space="preserve">      description: &gt;-</w:t>
      </w:r>
    </w:p>
    <w:p w14:paraId="35CB7987" w14:textId="77777777" w:rsidR="007C1E0C" w:rsidRDefault="007C1E0C" w:rsidP="007C1E0C">
      <w:pPr>
        <w:pStyle w:val="PL"/>
      </w:pPr>
      <w:r>
        <w:t xml:space="preserve">        This data type is the "ObjectContext" data type with specialisations for </w:t>
      </w:r>
      <w:proofErr w:type="spellStart"/>
      <w:r>
        <w:t>EdgeIdenfiticationLocContext</w:t>
      </w:r>
      <w:proofErr w:type="spellEnd"/>
      <w:r>
        <w:t xml:space="preserve">    </w:t>
      </w:r>
    </w:p>
    <w:p w14:paraId="5A01F56D" w14:textId="77777777" w:rsidR="007C1E0C" w:rsidRDefault="007C1E0C" w:rsidP="007C1E0C">
      <w:pPr>
        <w:pStyle w:val="PL"/>
      </w:pPr>
      <w:r>
        <w:t xml:space="preserve">      type: object</w:t>
      </w:r>
    </w:p>
    <w:p w14:paraId="18313815" w14:textId="77777777" w:rsidR="007C1E0C" w:rsidRDefault="007C1E0C" w:rsidP="007C1E0C">
      <w:pPr>
        <w:pStyle w:val="PL"/>
      </w:pPr>
      <w:r>
        <w:t xml:space="preserve">      properties:</w:t>
      </w:r>
    </w:p>
    <w:p w14:paraId="33413D2B" w14:textId="77777777" w:rsidR="007C1E0C" w:rsidRDefault="007C1E0C" w:rsidP="007C1E0C">
      <w:pPr>
        <w:pStyle w:val="PL"/>
      </w:pPr>
      <w:r>
        <w:t xml:space="preserve">        </w:t>
      </w:r>
      <w:proofErr w:type="spellStart"/>
      <w:r>
        <w:t>contextAttribute</w:t>
      </w:r>
      <w:proofErr w:type="spellEnd"/>
      <w:r>
        <w:t>:</w:t>
      </w:r>
    </w:p>
    <w:p w14:paraId="68D475A8" w14:textId="77777777" w:rsidR="007C1E0C" w:rsidRDefault="007C1E0C" w:rsidP="007C1E0C">
      <w:pPr>
        <w:pStyle w:val="PL"/>
      </w:pPr>
      <w:r>
        <w:t xml:space="preserve">          type: string</w:t>
      </w:r>
    </w:p>
    <w:p w14:paraId="39B2A278" w14:textId="77777777" w:rsidR="007C1E0C" w:rsidRDefault="007C1E0C" w:rsidP="007C1E0C">
      <w:pPr>
        <w:pStyle w:val="PL"/>
      </w:pPr>
      <w:r>
        <w:t xml:space="preserve">          </w:t>
      </w:r>
      <w:proofErr w:type="spellStart"/>
      <w:r>
        <w:t>enum</w:t>
      </w:r>
      <w:proofErr w:type="spellEnd"/>
      <w:r>
        <w:t>:</w:t>
      </w:r>
    </w:p>
    <w:p w14:paraId="150FB9C7" w14:textId="77777777" w:rsidR="007C1E0C" w:rsidRDefault="007C1E0C" w:rsidP="007C1E0C">
      <w:pPr>
        <w:pStyle w:val="PL"/>
      </w:pPr>
      <w:r>
        <w:t xml:space="preserve">            - </w:t>
      </w:r>
      <w:proofErr w:type="spellStart"/>
      <w:r>
        <w:t>edgeIdentificationTarget</w:t>
      </w:r>
      <w:proofErr w:type="spellEnd"/>
    </w:p>
    <w:p w14:paraId="1756B527" w14:textId="77777777" w:rsidR="007C1E0C" w:rsidRDefault="007C1E0C" w:rsidP="007C1E0C">
      <w:pPr>
        <w:pStyle w:val="PL"/>
      </w:pPr>
      <w:r>
        <w:t xml:space="preserve">        </w:t>
      </w:r>
      <w:proofErr w:type="spellStart"/>
      <w:r>
        <w:t>contextCondition</w:t>
      </w:r>
      <w:proofErr w:type="spellEnd"/>
      <w:r>
        <w:t>:</w:t>
      </w:r>
    </w:p>
    <w:p w14:paraId="747052EF" w14:textId="77777777" w:rsidR="007C1E0C" w:rsidRDefault="007C1E0C" w:rsidP="007C1E0C">
      <w:pPr>
        <w:pStyle w:val="PL"/>
      </w:pPr>
      <w:r>
        <w:t xml:space="preserve">          type: string</w:t>
      </w:r>
    </w:p>
    <w:p w14:paraId="142A9CC1" w14:textId="77777777" w:rsidR="007C1E0C" w:rsidRDefault="007C1E0C" w:rsidP="007C1E0C">
      <w:pPr>
        <w:pStyle w:val="PL"/>
      </w:pPr>
      <w:r>
        <w:t xml:space="preserve">          </w:t>
      </w:r>
      <w:proofErr w:type="spellStart"/>
      <w:r>
        <w:t>enum</w:t>
      </w:r>
      <w:proofErr w:type="spellEnd"/>
      <w:r>
        <w:t>:</w:t>
      </w:r>
    </w:p>
    <w:p w14:paraId="41CC4A64" w14:textId="77777777" w:rsidR="007C1E0C" w:rsidRDefault="007C1E0C" w:rsidP="007C1E0C">
      <w:pPr>
        <w:pStyle w:val="PL"/>
      </w:pPr>
      <w:r>
        <w:t xml:space="preserve">            - IS_EQUAL_TO</w:t>
      </w:r>
    </w:p>
    <w:p w14:paraId="554EB398" w14:textId="77777777" w:rsidR="007C1E0C" w:rsidRDefault="007C1E0C" w:rsidP="007C1E0C">
      <w:pPr>
        <w:pStyle w:val="PL"/>
      </w:pPr>
      <w:r>
        <w:t xml:space="preserve">        </w:t>
      </w:r>
      <w:proofErr w:type="spellStart"/>
      <w:r>
        <w:t>contextValueRange</w:t>
      </w:r>
      <w:proofErr w:type="spellEnd"/>
      <w:r>
        <w:t>:</w:t>
      </w:r>
    </w:p>
    <w:p w14:paraId="474CC32F" w14:textId="77777777" w:rsidR="007C1E0C" w:rsidRDefault="007C1E0C" w:rsidP="007C1E0C">
      <w:pPr>
        <w:pStyle w:val="PL"/>
      </w:pPr>
      <w:r>
        <w:t xml:space="preserve">          type: array</w:t>
      </w:r>
    </w:p>
    <w:p w14:paraId="66E8AA4E" w14:textId="77777777" w:rsidR="007C1E0C" w:rsidRDefault="007C1E0C" w:rsidP="007C1E0C">
      <w:pPr>
        <w:pStyle w:val="PL"/>
      </w:pPr>
      <w:r>
        <w:t xml:space="preserve">          items:</w:t>
      </w:r>
    </w:p>
    <w:p w14:paraId="06DA5013" w14:textId="77777777" w:rsidR="007C1E0C" w:rsidRDefault="007C1E0C" w:rsidP="007C1E0C">
      <w:pPr>
        <w:pStyle w:val="PL"/>
      </w:pPr>
      <w:r>
        <w:t xml:space="preserve">            type: string</w:t>
      </w:r>
    </w:p>
    <w:p w14:paraId="003EA54C" w14:textId="77777777" w:rsidR="007C1E0C" w:rsidRDefault="007C1E0C" w:rsidP="007C1E0C">
      <w:pPr>
        <w:pStyle w:val="PL"/>
      </w:pPr>
      <w:r>
        <w:t xml:space="preserve">    CoverageAreaTAContext:</w:t>
      </w:r>
    </w:p>
    <w:p w14:paraId="7E581784" w14:textId="77777777" w:rsidR="007C1E0C" w:rsidRDefault="007C1E0C" w:rsidP="007C1E0C">
      <w:pPr>
        <w:pStyle w:val="PL"/>
      </w:pPr>
      <w:r>
        <w:t xml:space="preserve">      description: &gt;-</w:t>
      </w:r>
    </w:p>
    <w:p w14:paraId="148B2B07" w14:textId="77777777" w:rsidR="007C1E0C" w:rsidRDefault="007C1E0C" w:rsidP="007C1E0C">
      <w:pPr>
        <w:pStyle w:val="PL"/>
      </w:pPr>
      <w:r>
        <w:lastRenderedPageBreak/>
        <w:t xml:space="preserve">        This data type is the "ObjectContext" data type with specialisations for CoverageAreaTAContext       </w:t>
      </w:r>
    </w:p>
    <w:p w14:paraId="39FE6803" w14:textId="77777777" w:rsidR="007C1E0C" w:rsidRDefault="007C1E0C" w:rsidP="007C1E0C">
      <w:pPr>
        <w:pStyle w:val="PL"/>
      </w:pPr>
      <w:r>
        <w:t xml:space="preserve">      type: object</w:t>
      </w:r>
    </w:p>
    <w:p w14:paraId="6FE904F7" w14:textId="77777777" w:rsidR="007C1E0C" w:rsidRDefault="007C1E0C" w:rsidP="007C1E0C">
      <w:pPr>
        <w:pStyle w:val="PL"/>
      </w:pPr>
      <w:r>
        <w:t xml:space="preserve">      properties:</w:t>
      </w:r>
    </w:p>
    <w:p w14:paraId="59707BAE" w14:textId="77777777" w:rsidR="007C1E0C" w:rsidRDefault="007C1E0C" w:rsidP="007C1E0C">
      <w:pPr>
        <w:pStyle w:val="PL"/>
      </w:pPr>
      <w:r>
        <w:t xml:space="preserve">        </w:t>
      </w:r>
      <w:proofErr w:type="spellStart"/>
      <w:r>
        <w:t>contextAttribute</w:t>
      </w:r>
      <w:proofErr w:type="spellEnd"/>
      <w:r>
        <w:t>:</w:t>
      </w:r>
    </w:p>
    <w:p w14:paraId="4B45971B" w14:textId="77777777" w:rsidR="007C1E0C" w:rsidRDefault="007C1E0C" w:rsidP="007C1E0C">
      <w:pPr>
        <w:pStyle w:val="PL"/>
      </w:pPr>
      <w:r>
        <w:t xml:space="preserve">          type: string</w:t>
      </w:r>
    </w:p>
    <w:p w14:paraId="47C2B8EE" w14:textId="77777777" w:rsidR="007C1E0C" w:rsidRDefault="007C1E0C" w:rsidP="007C1E0C">
      <w:pPr>
        <w:pStyle w:val="PL"/>
      </w:pPr>
      <w:r>
        <w:t xml:space="preserve">          </w:t>
      </w:r>
      <w:proofErr w:type="spellStart"/>
      <w:r>
        <w:t>enum</w:t>
      </w:r>
      <w:proofErr w:type="spellEnd"/>
      <w:r>
        <w:t>:</w:t>
      </w:r>
    </w:p>
    <w:p w14:paraId="143D5F4D" w14:textId="77777777" w:rsidR="007C1E0C" w:rsidRDefault="007C1E0C" w:rsidP="007C1E0C">
      <w:pPr>
        <w:pStyle w:val="PL"/>
      </w:pPr>
      <w:r>
        <w:t xml:space="preserve">            - </w:t>
      </w:r>
      <w:proofErr w:type="spellStart"/>
      <w:r>
        <w:t>coverageAreaTA</w:t>
      </w:r>
      <w:proofErr w:type="spellEnd"/>
    </w:p>
    <w:p w14:paraId="117DC27A" w14:textId="77777777" w:rsidR="007C1E0C" w:rsidRDefault="007C1E0C" w:rsidP="007C1E0C">
      <w:pPr>
        <w:pStyle w:val="PL"/>
      </w:pPr>
      <w:r>
        <w:t xml:space="preserve">        </w:t>
      </w:r>
      <w:proofErr w:type="spellStart"/>
      <w:r>
        <w:t>contextCondition</w:t>
      </w:r>
      <w:proofErr w:type="spellEnd"/>
      <w:r>
        <w:t>:</w:t>
      </w:r>
    </w:p>
    <w:p w14:paraId="209A69F6" w14:textId="77777777" w:rsidR="007C1E0C" w:rsidRDefault="007C1E0C" w:rsidP="007C1E0C">
      <w:pPr>
        <w:pStyle w:val="PL"/>
      </w:pPr>
      <w:r>
        <w:t xml:space="preserve">          type: string</w:t>
      </w:r>
    </w:p>
    <w:p w14:paraId="5EDFB937" w14:textId="77777777" w:rsidR="007C1E0C" w:rsidRDefault="007C1E0C" w:rsidP="007C1E0C">
      <w:pPr>
        <w:pStyle w:val="PL"/>
      </w:pPr>
      <w:r>
        <w:t xml:space="preserve">          </w:t>
      </w:r>
      <w:proofErr w:type="spellStart"/>
      <w:r>
        <w:t>enum</w:t>
      </w:r>
      <w:proofErr w:type="spellEnd"/>
      <w:r>
        <w:t>:</w:t>
      </w:r>
    </w:p>
    <w:p w14:paraId="47D14B52" w14:textId="77777777" w:rsidR="007C1E0C" w:rsidRDefault="007C1E0C" w:rsidP="007C1E0C">
      <w:pPr>
        <w:pStyle w:val="PL"/>
      </w:pPr>
      <w:r>
        <w:t xml:space="preserve">            - IS_ALL_OF</w:t>
      </w:r>
    </w:p>
    <w:p w14:paraId="4343688C" w14:textId="77777777" w:rsidR="007C1E0C" w:rsidRDefault="007C1E0C" w:rsidP="007C1E0C">
      <w:pPr>
        <w:pStyle w:val="PL"/>
      </w:pPr>
      <w:r>
        <w:t xml:space="preserve">        </w:t>
      </w:r>
      <w:proofErr w:type="spellStart"/>
      <w:r>
        <w:t>contextValueRange</w:t>
      </w:r>
      <w:proofErr w:type="spellEnd"/>
      <w:r>
        <w:t>:</w:t>
      </w:r>
    </w:p>
    <w:p w14:paraId="0C0EA1F2" w14:textId="77777777" w:rsidR="007C1E0C" w:rsidRDefault="007C1E0C" w:rsidP="007C1E0C">
      <w:pPr>
        <w:pStyle w:val="PL"/>
      </w:pPr>
      <w:r>
        <w:t xml:space="preserve">          type: array</w:t>
      </w:r>
    </w:p>
    <w:p w14:paraId="286787A6" w14:textId="77777777" w:rsidR="007C1E0C" w:rsidRDefault="007C1E0C" w:rsidP="007C1E0C">
      <w:pPr>
        <w:pStyle w:val="PL"/>
      </w:pPr>
      <w:r>
        <w:t xml:space="preserve">          items:</w:t>
      </w:r>
    </w:p>
    <w:p w14:paraId="26CBB0C4" w14:textId="77777777" w:rsidR="007C1E0C" w:rsidRDefault="007C1E0C" w:rsidP="007C1E0C">
      <w:pPr>
        <w:pStyle w:val="PL"/>
      </w:pPr>
      <w:r>
        <w:t xml:space="preserve">            $ref: "#/components/schemas/CoverageAreaTAList"</w:t>
      </w:r>
    </w:p>
    <w:p w14:paraId="6F49114A" w14:textId="77777777" w:rsidR="007C1E0C" w:rsidRDefault="007C1E0C" w:rsidP="007C1E0C">
      <w:pPr>
        <w:pStyle w:val="PL"/>
      </w:pPr>
      <w:r>
        <w:t xml:space="preserve">    CoverageAreaTAList:</w:t>
      </w:r>
    </w:p>
    <w:p w14:paraId="612925AA" w14:textId="77777777" w:rsidR="007C1E0C" w:rsidRDefault="007C1E0C" w:rsidP="007C1E0C">
      <w:pPr>
        <w:pStyle w:val="PL"/>
      </w:pPr>
      <w:r>
        <w:t xml:space="preserve">          type: integer</w:t>
      </w:r>
    </w:p>
    <w:p w14:paraId="0296C640" w14:textId="77777777" w:rsidR="007C1E0C" w:rsidRDefault="007C1E0C" w:rsidP="007C1E0C">
      <w:pPr>
        <w:pStyle w:val="PL"/>
      </w:pPr>
      <w:r>
        <w:t xml:space="preserve">   #-------Definition of the scenario specific  </w:t>
      </w:r>
      <w:proofErr w:type="spellStart"/>
      <w:r>
        <w:t>ObjectTarget</w:t>
      </w:r>
      <w:proofErr w:type="spellEnd"/>
      <w:r>
        <w:t xml:space="preserve"> dataType----------------#</w:t>
      </w:r>
    </w:p>
    <w:p w14:paraId="6D403068" w14:textId="77777777" w:rsidR="007C1E0C" w:rsidRDefault="007C1E0C" w:rsidP="007C1E0C">
      <w:pPr>
        <w:pStyle w:val="PL"/>
      </w:pPr>
      <w:r>
        <w:t xml:space="preserve">   </w:t>
      </w:r>
    </w:p>
    <w:p w14:paraId="528DF799" w14:textId="77777777" w:rsidR="007C1E0C" w:rsidRDefault="007C1E0C" w:rsidP="007C1E0C">
      <w:pPr>
        <w:pStyle w:val="PL"/>
      </w:pPr>
      <w:r>
        <w:t xml:space="preserve">   #-------Definition of the concrete </w:t>
      </w:r>
      <w:proofErr w:type="spellStart"/>
      <w:r>
        <w:t>ExpectionContext</w:t>
      </w:r>
      <w:proofErr w:type="spellEnd"/>
      <w:r>
        <w:t xml:space="preserve"> dataType----------------#</w:t>
      </w:r>
    </w:p>
    <w:p w14:paraId="2B60960E" w14:textId="77777777" w:rsidR="007C1E0C" w:rsidRDefault="007C1E0C" w:rsidP="007C1E0C">
      <w:pPr>
        <w:pStyle w:val="PL"/>
      </w:pPr>
      <w:r>
        <w:t xml:space="preserve">    </w:t>
      </w:r>
      <w:proofErr w:type="spellStart"/>
      <w:r>
        <w:t>ServiceStartTimeContext</w:t>
      </w:r>
      <w:proofErr w:type="spellEnd"/>
      <w:r>
        <w:t>:</w:t>
      </w:r>
    </w:p>
    <w:p w14:paraId="33695906" w14:textId="77777777" w:rsidR="007C1E0C" w:rsidRDefault="007C1E0C" w:rsidP="007C1E0C">
      <w:pPr>
        <w:pStyle w:val="PL"/>
      </w:pPr>
      <w:r>
        <w:t xml:space="preserve">      description: &gt;-</w:t>
      </w:r>
    </w:p>
    <w:p w14:paraId="6B890F06" w14:textId="77777777" w:rsidR="007C1E0C" w:rsidRDefault="007C1E0C" w:rsidP="007C1E0C">
      <w:pPr>
        <w:pStyle w:val="PL"/>
      </w:pPr>
      <w:r>
        <w:t xml:space="preserve">        This data type is the "ExpectationContext" data type with specialisations for </w:t>
      </w:r>
      <w:proofErr w:type="spellStart"/>
      <w:r>
        <w:t>ServiceStartTimeContext</w:t>
      </w:r>
      <w:proofErr w:type="spellEnd"/>
      <w:r>
        <w:t xml:space="preserve">       </w:t>
      </w:r>
    </w:p>
    <w:p w14:paraId="04123CD7" w14:textId="77777777" w:rsidR="007C1E0C" w:rsidRDefault="007C1E0C" w:rsidP="007C1E0C">
      <w:pPr>
        <w:pStyle w:val="PL"/>
      </w:pPr>
      <w:r>
        <w:t xml:space="preserve">      type: object</w:t>
      </w:r>
    </w:p>
    <w:p w14:paraId="4AB4A7B2" w14:textId="77777777" w:rsidR="007C1E0C" w:rsidRDefault="007C1E0C" w:rsidP="007C1E0C">
      <w:pPr>
        <w:pStyle w:val="PL"/>
      </w:pPr>
      <w:r>
        <w:t xml:space="preserve">      properties:</w:t>
      </w:r>
    </w:p>
    <w:p w14:paraId="0F923C39" w14:textId="77777777" w:rsidR="007C1E0C" w:rsidRDefault="007C1E0C" w:rsidP="007C1E0C">
      <w:pPr>
        <w:pStyle w:val="PL"/>
      </w:pPr>
      <w:r>
        <w:t xml:space="preserve">        </w:t>
      </w:r>
      <w:proofErr w:type="spellStart"/>
      <w:r>
        <w:t>contextAttribute</w:t>
      </w:r>
      <w:proofErr w:type="spellEnd"/>
      <w:r>
        <w:t>:</w:t>
      </w:r>
    </w:p>
    <w:p w14:paraId="781D010A" w14:textId="77777777" w:rsidR="007C1E0C" w:rsidRDefault="007C1E0C" w:rsidP="007C1E0C">
      <w:pPr>
        <w:pStyle w:val="PL"/>
      </w:pPr>
      <w:r>
        <w:t xml:space="preserve">          type: string</w:t>
      </w:r>
    </w:p>
    <w:p w14:paraId="0BBDCE87" w14:textId="77777777" w:rsidR="007C1E0C" w:rsidRDefault="007C1E0C" w:rsidP="007C1E0C">
      <w:pPr>
        <w:pStyle w:val="PL"/>
      </w:pPr>
      <w:r>
        <w:t xml:space="preserve">          </w:t>
      </w:r>
      <w:proofErr w:type="spellStart"/>
      <w:r>
        <w:t>enum</w:t>
      </w:r>
      <w:proofErr w:type="spellEnd"/>
      <w:r>
        <w:t>:</w:t>
      </w:r>
    </w:p>
    <w:p w14:paraId="0BA8C81E" w14:textId="77777777" w:rsidR="007C1E0C" w:rsidRDefault="007C1E0C" w:rsidP="007C1E0C">
      <w:pPr>
        <w:pStyle w:val="PL"/>
      </w:pPr>
      <w:r>
        <w:t xml:space="preserve">            - </w:t>
      </w:r>
      <w:proofErr w:type="spellStart"/>
      <w:r>
        <w:t>ServiceStartTime</w:t>
      </w:r>
      <w:proofErr w:type="spellEnd"/>
    </w:p>
    <w:p w14:paraId="6511EDC7" w14:textId="77777777" w:rsidR="007C1E0C" w:rsidRDefault="007C1E0C" w:rsidP="007C1E0C">
      <w:pPr>
        <w:pStyle w:val="PL"/>
      </w:pPr>
      <w:r>
        <w:t xml:space="preserve">        </w:t>
      </w:r>
      <w:proofErr w:type="spellStart"/>
      <w:r>
        <w:t>contextCondition</w:t>
      </w:r>
      <w:proofErr w:type="spellEnd"/>
      <w:r>
        <w:t>:</w:t>
      </w:r>
    </w:p>
    <w:p w14:paraId="7BDBE50C" w14:textId="77777777" w:rsidR="007C1E0C" w:rsidRDefault="007C1E0C" w:rsidP="007C1E0C">
      <w:pPr>
        <w:pStyle w:val="PL"/>
      </w:pPr>
      <w:r>
        <w:t xml:space="preserve">          type: string</w:t>
      </w:r>
    </w:p>
    <w:p w14:paraId="3DEF03EE" w14:textId="77777777" w:rsidR="007C1E0C" w:rsidRDefault="007C1E0C" w:rsidP="007C1E0C">
      <w:pPr>
        <w:pStyle w:val="PL"/>
      </w:pPr>
      <w:r>
        <w:t xml:space="preserve">          </w:t>
      </w:r>
      <w:proofErr w:type="spellStart"/>
      <w:r>
        <w:t>enum</w:t>
      </w:r>
      <w:proofErr w:type="spellEnd"/>
      <w:r>
        <w:t>:</w:t>
      </w:r>
    </w:p>
    <w:p w14:paraId="1576A3FF" w14:textId="77777777" w:rsidR="007C1E0C" w:rsidRDefault="007C1E0C" w:rsidP="007C1E0C">
      <w:pPr>
        <w:pStyle w:val="PL"/>
      </w:pPr>
      <w:r>
        <w:t xml:space="preserve">            - IS_EQUAL_TO</w:t>
      </w:r>
    </w:p>
    <w:p w14:paraId="037E1BA6" w14:textId="77777777" w:rsidR="007C1E0C" w:rsidRDefault="007C1E0C" w:rsidP="007C1E0C">
      <w:pPr>
        <w:pStyle w:val="PL"/>
      </w:pPr>
      <w:r>
        <w:t xml:space="preserve">        </w:t>
      </w:r>
      <w:proofErr w:type="spellStart"/>
      <w:r>
        <w:t>contextValueRange</w:t>
      </w:r>
      <w:proofErr w:type="spellEnd"/>
      <w:r>
        <w:t>:</w:t>
      </w:r>
    </w:p>
    <w:p w14:paraId="17F750A7" w14:textId="77777777" w:rsidR="007C1E0C" w:rsidRDefault="007C1E0C" w:rsidP="007C1E0C">
      <w:pPr>
        <w:pStyle w:val="PL"/>
      </w:pPr>
      <w:r>
        <w:t xml:space="preserve">          type: string</w:t>
      </w:r>
    </w:p>
    <w:p w14:paraId="05DDC3A1" w14:textId="77777777" w:rsidR="007C1E0C" w:rsidRDefault="007C1E0C" w:rsidP="007C1E0C">
      <w:pPr>
        <w:pStyle w:val="PL"/>
      </w:pPr>
      <w:r>
        <w:t xml:space="preserve">    </w:t>
      </w:r>
      <w:proofErr w:type="spellStart"/>
      <w:r>
        <w:t>ServiceEndTimeContext</w:t>
      </w:r>
      <w:proofErr w:type="spellEnd"/>
      <w:r>
        <w:t>:</w:t>
      </w:r>
    </w:p>
    <w:p w14:paraId="27A6AA5E" w14:textId="77777777" w:rsidR="007C1E0C" w:rsidRDefault="007C1E0C" w:rsidP="007C1E0C">
      <w:pPr>
        <w:pStyle w:val="PL"/>
      </w:pPr>
      <w:r>
        <w:t xml:space="preserve">      description: &gt;-</w:t>
      </w:r>
    </w:p>
    <w:p w14:paraId="3FE29870" w14:textId="77777777" w:rsidR="007C1E0C" w:rsidRDefault="007C1E0C" w:rsidP="007C1E0C">
      <w:pPr>
        <w:pStyle w:val="PL"/>
      </w:pPr>
      <w:r>
        <w:t xml:space="preserve">        This data type is the "ExpectationContext" data type with specialisations for </w:t>
      </w:r>
      <w:proofErr w:type="spellStart"/>
      <w:r>
        <w:t>ServiceEndTimeContext</w:t>
      </w:r>
      <w:proofErr w:type="spellEnd"/>
      <w:r>
        <w:t xml:space="preserve">         </w:t>
      </w:r>
    </w:p>
    <w:p w14:paraId="72FED4AE" w14:textId="77777777" w:rsidR="007C1E0C" w:rsidRDefault="007C1E0C" w:rsidP="007C1E0C">
      <w:pPr>
        <w:pStyle w:val="PL"/>
      </w:pPr>
      <w:r>
        <w:t xml:space="preserve">      type: object</w:t>
      </w:r>
    </w:p>
    <w:p w14:paraId="353208CE" w14:textId="77777777" w:rsidR="007C1E0C" w:rsidRDefault="007C1E0C" w:rsidP="007C1E0C">
      <w:pPr>
        <w:pStyle w:val="PL"/>
      </w:pPr>
      <w:r>
        <w:t xml:space="preserve">      properties:</w:t>
      </w:r>
    </w:p>
    <w:p w14:paraId="5B888866" w14:textId="77777777" w:rsidR="007C1E0C" w:rsidRDefault="007C1E0C" w:rsidP="007C1E0C">
      <w:pPr>
        <w:pStyle w:val="PL"/>
      </w:pPr>
      <w:r>
        <w:t xml:space="preserve">        </w:t>
      </w:r>
      <w:proofErr w:type="spellStart"/>
      <w:r>
        <w:t>contextAttribute</w:t>
      </w:r>
      <w:proofErr w:type="spellEnd"/>
      <w:r>
        <w:t>:</w:t>
      </w:r>
    </w:p>
    <w:p w14:paraId="1FE5886C" w14:textId="77777777" w:rsidR="007C1E0C" w:rsidRDefault="007C1E0C" w:rsidP="007C1E0C">
      <w:pPr>
        <w:pStyle w:val="PL"/>
      </w:pPr>
      <w:r>
        <w:t xml:space="preserve">          type: string</w:t>
      </w:r>
    </w:p>
    <w:p w14:paraId="43AF6922" w14:textId="77777777" w:rsidR="007C1E0C" w:rsidRDefault="007C1E0C" w:rsidP="007C1E0C">
      <w:pPr>
        <w:pStyle w:val="PL"/>
      </w:pPr>
      <w:r>
        <w:t xml:space="preserve">          </w:t>
      </w:r>
      <w:proofErr w:type="spellStart"/>
      <w:r>
        <w:t>enum</w:t>
      </w:r>
      <w:proofErr w:type="spellEnd"/>
      <w:r>
        <w:t>:</w:t>
      </w:r>
    </w:p>
    <w:p w14:paraId="3B610549" w14:textId="77777777" w:rsidR="007C1E0C" w:rsidRDefault="007C1E0C" w:rsidP="007C1E0C">
      <w:pPr>
        <w:pStyle w:val="PL"/>
      </w:pPr>
      <w:r>
        <w:t xml:space="preserve">            - </w:t>
      </w:r>
      <w:proofErr w:type="spellStart"/>
      <w:r>
        <w:t>ServiceEndTime</w:t>
      </w:r>
      <w:proofErr w:type="spellEnd"/>
    </w:p>
    <w:p w14:paraId="14148362" w14:textId="77777777" w:rsidR="007C1E0C" w:rsidRDefault="007C1E0C" w:rsidP="007C1E0C">
      <w:pPr>
        <w:pStyle w:val="PL"/>
      </w:pPr>
      <w:r>
        <w:t xml:space="preserve">        </w:t>
      </w:r>
      <w:proofErr w:type="spellStart"/>
      <w:r>
        <w:t>contextCondition</w:t>
      </w:r>
      <w:proofErr w:type="spellEnd"/>
      <w:r>
        <w:t>:</w:t>
      </w:r>
    </w:p>
    <w:p w14:paraId="7201137A" w14:textId="77777777" w:rsidR="007C1E0C" w:rsidRDefault="007C1E0C" w:rsidP="007C1E0C">
      <w:pPr>
        <w:pStyle w:val="PL"/>
      </w:pPr>
      <w:r>
        <w:t xml:space="preserve">          type: string</w:t>
      </w:r>
    </w:p>
    <w:p w14:paraId="2E551719" w14:textId="77777777" w:rsidR="007C1E0C" w:rsidRDefault="007C1E0C" w:rsidP="007C1E0C">
      <w:pPr>
        <w:pStyle w:val="PL"/>
      </w:pPr>
      <w:r>
        <w:t xml:space="preserve">          </w:t>
      </w:r>
      <w:proofErr w:type="spellStart"/>
      <w:r>
        <w:t>enum</w:t>
      </w:r>
      <w:proofErr w:type="spellEnd"/>
      <w:r>
        <w:t>:</w:t>
      </w:r>
    </w:p>
    <w:p w14:paraId="1163E397" w14:textId="77777777" w:rsidR="007C1E0C" w:rsidRDefault="007C1E0C" w:rsidP="007C1E0C">
      <w:pPr>
        <w:pStyle w:val="PL"/>
      </w:pPr>
      <w:r>
        <w:t xml:space="preserve">            - IS_EQUAL_TO</w:t>
      </w:r>
    </w:p>
    <w:p w14:paraId="401ED299" w14:textId="77777777" w:rsidR="007C1E0C" w:rsidRDefault="007C1E0C" w:rsidP="007C1E0C">
      <w:pPr>
        <w:pStyle w:val="PL"/>
      </w:pPr>
      <w:r>
        <w:t xml:space="preserve">        </w:t>
      </w:r>
      <w:proofErr w:type="spellStart"/>
      <w:r>
        <w:t>contextValueRange</w:t>
      </w:r>
      <w:proofErr w:type="spellEnd"/>
      <w:r>
        <w:t>:</w:t>
      </w:r>
    </w:p>
    <w:p w14:paraId="79822101" w14:textId="77777777" w:rsidR="007C1E0C" w:rsidRDefault="007C1E0C" w:rsidP="007C1E0C">
      <w:pPr>
        <w:pStyle w:val="PL"/>
      </w:pPr>
      <w:r>
        <w:t xml:space="preserve">          type: string</w:t>
      </w:r>
    </w:p>
    <w:p w14:paraId="10391302" w14:textId="77777777" w:rsidR="007C1E0C" w:rsidRDefault="007C1E0C" w:rsidP="007C1E0C">
      <w:pPr>
        <w:pStyle w:val="PL"/>
      </w:pPr>
      <w:r>
        <w:t xml:space="preserve">    </w:t>
      </w:r>
      <w:proofErr w:type="spellStart"/>
      <w:r>
        <w:t>UEMobilityLevelContext</w:t>
      </w:r>
      <w:proofErr w:type="spellEnd"/>
      <w:r>
        <w:t>:</w:t>
      </w:r>
    </w:p>
    <w:p w14:paraId="789B0013" w14:textId="77777777" w:rsidR="007C1E0C" w:rsidRDefault="007C1E0C" w:rsidP="007C1E0C">
      <w:pPr>
        <w:pStyle w:val="PL"/>
      </w:pPr>
      <w:r>
        <w:t xml:space="preserve">      description: &gt;-</w:t>
      </w:r>
    </w:p>
    <w:p w14:paraId="6D5EDCA0" w14:textId="77777777" w:rsidR="007C1E0C" w:rsidRDefault="007C1E0C" w:rsidP="007C1E0C">
      <w:pPr>
        <w:pStyle w:val="PL"/>
      </w:pPr>
      <w:r>
        <w:t xml:space="preserve">        This data type is the "ExpectationContext" data type with specialisations for </w:t>
      </w:r>
      <w:proofErr w:type="spellStart"/>
      <w:r>
        <w:t>UEMobilityLevelContext</w:t>
      </w:r>
      <w:proofErr w:type="spellEnd"/>
      <w:r>
        <w:t xml:space="preserve">       </w:t>
      </w:r>
    </w:p>
    <w:p w14:paraId="6B42CC8D" w14:textId="77777777" w:rsidR="007C1E0C" w:rsidRDefault="007C1E0C" w:rsidP="007C1E0C">
      <w:pPr>
        <w:pStyle w:val="PL"/>
      </w:pPr>
      <w:r>
        <w:t xml:space="preserve">      type: object</w:t>
      </w:r>
    </w:p>
    <w:p w14:paraId="7CAE22BF" w14:textId="77777777" w:rsidR="007C1E0C" w:rsidRDefault="007C1E0C" w:rsidP="007C1E0C">
      <w:pPr>
        <w:pStyle w:val="PL"/>
      </w:pPr>
      <w:r>
        <w:t xml:space="preserve">      properties:</w:t>
      </w:r>
    </w:p>
    <w:p w14:paraId="3F77FE63" w14:textId="77777777" w:rsidR="007C1E0C" w:rsidRDefault="007C1E0C" w:rsidP="007C1E0C">
      <w:pPr>
        <w:pStyle w:val="PL"/>
      </w:pPr>
      <w:r>
        <w:t xml:space="preserve">        </w:t>
      </w:r>
      <w:proofErr w:type="spellStart"/>
      <w:r>
        <w:t>contextAttribute</w:t>
      </w:r>
      <w:proofErr w:type="spellEnd"/>
      <w:r>
        <w:t>:</w:t>
      </w:r>
    </w:p>
    <w:p w14:paraId="7966DF52" w14:textId="77777777" w:rsidR="007C1E0C" w:rsidRDefault="007C1E0C" w:rsidP="007C1E0C">
      <w:pPr>
        <w:pStyle w:val="PL"/>
      </w:pPr>
      <w:r>
        <w:t xml:space="preserve">          type: string</w:t>
      </w:r>
    </w:p>
    <w:p w14:paraId="7A92584D" w14:textId="77777777" w:rsidR="007C1E0C" w:rsidRDefault="007C1E0C" w:rsidP="007C1E0C">
      <w:pPr>
        <w:pStyle w:val="PL"/>
      </w:pPr>
      <w:r>
        <w:t xml:space="preserve">          </w:t>
      </w:r>
      <w:proofErr w:type="spellStart"/>
      <w:r>
        <w:t>enum</w:t>
      </w:r>
      <w:proofErr w:type="spellEnd"/>
      <w:r>
        <w:t>:</w:t>
      </w:r>
    </w:p>
    <w:p w14:paraId="5B528A91" w14:textId="77777777" w:rsidR="007C1E0C" w:rsidRDefault="007C1E0C" w:rsidP="007C1E0C">
      <w:pPr>
        <w:pStyle w:val="PL"/>
      </w:pPr>
      <w:r>
        <w:t xml:space="preserve">            - UEMobilityLevel</w:t>
      </w:r>
    </w:p>
    <w:p w14:paraId="089ABB9D" w14:textId="77777777" w:rsidR="007C1E0C" w:rsidRDefault="007C1E0C" w:rsidP="007C1E0C">
      <w:pPr>
        <w:pStyle w:val="PL"/>
      </w:pPr>
      <w:r>
        <w:t xml:space="preserve">        </w:t>
      </w:r>
      <w:proofErr w:type="spellStart"/>
      <w:r>
        <w:t>contextCondition</w:t>
      </w:r>
      <w:proofErr w:type="spellEnd"/>
      <w:r>
        <w:t>:</w:t>
      </w:r>
    </w:p>
    <w:p w14:paraId="331C2ED5" w14:textId="77777777" w:rsidR="007C1E0C" w:rsidRDefault="007C1E0C" w:rsidP="007C1E0C">
      <w:pPr>
        <w:pStyle w:val="PL"/>
      </w:pPr>
      <w:r>
        <w:t xml:space="preserve">          type: string</w:t>
      </w:r>
    </w:p>
    <w:p w14:paraId="5B3D6F14" w14:textId="77777777" w:rsidR="007C1E0C" w:rsidRDefault="007C1E0C" w:rsidP="007C1E0C">
      <w:pPr>
        <w:pStyle w:val="PL"/>
      </w:pPr>
      <w:r>
        <w:t xml:space="preserve">          </w:t>
      </w:r>
      <w:proofErr w:type="spellStart"/>
      <w:r>
        <w:t>enum</w:t>
      </w:r>
      <w:proofErr w:type="spellEnd"/>
      <w:r>
        <w:t>:</w:t>
      </w:r>
    </w:p>
    <w:p w14:paraId="5EDB39F7" w14:textId="77777777" w:rsidR="007C1E0C" w:rsidRDefault="007C1E0C" w:rsidP="007C1E0C">
      <w:pPr>
        <w:pStyle w:val="PL"/>
      </w:pPr>
      <w:r>
        <w:t xml:space="preserve">            - IS_WITHIN_RANGE</w:t>
      </w:r>
    </w:p>
    <w:p w14:paraId="1B4BA18F" w14:textId="77777777" w:rsidR="007C1E0C" w:rsidRDefault="007C1E0C" w:rsidP="007C1E0C">
      <w:pPr>
        <w:pStyle w:val="PL"/>
      </w:pPr>
      <w:r>
        <w:t xml:space="preserve">        </w:t>
      </w:r>
      <w:proofErr w:type="spellStart"/>
      <w:r>
        <w:t>contextValueRange</w:t>
      </w:r>
      <w:proofErr w:type="spellEnd"/>
      <w:r>
        <w:t>:</w:t>
      </w:r>
    </w:p>
    <w:p w14:paraId="3F81A2D9" w14:textId="77777777" w:rsidR="007C1E0C" w:rsidRDefault="007C1E0C" w:rsidP="007C1E0C">
      <w:pPr>
        <w:pStyle w:val="PL"/>
      </w:pPr>
      <w:r>
        <w:t xml:space="preserve">          type: array</w:t>
      </w:r>
    </w:p>
    <w:p w14:paraId="6B5125A3" w14:textId="77777777" w:rsidR="007C1E0C" w:rsidRDefault="007C1E0C" w:rsidP="007C1E0C">
      <w:pPr>
        <w:pStyle w:val="PL"/>
      </w:pPr>
      <w:r>
        <w:t xml:space="preserve">          items:</w:t>
      </w:r>
    </w:p>
    <w:p w14:paraId="231DD102" w14:textId="77777777" w:rsidR="007C1E0C" w:rsidRDefault="007C1E0C" w:rsidP="007C1E0C">
      <w:pPr>
        <w:pStyle w:val="PL"/>
      </w:pPr>
      <w:r>
        <w:t xml:space="preserve">            $ref: "TS28541_SliceNrm.yaml#/components/schemas/</w:t>
      </w:r>
      <w:proofErr w:type="spellStart"/>
      <w:r>
        <w:t>MobilityLevel</w:t>
      </w:r>
      <w:proofErr w:type="spellEnd"/>
      <w:r>
        <w:t>"</w:t>
      </w:r>
    </w:p>
    <w:p w14:paraId="49E7F7B1" w14:textId="77777777" w:rsidR="007C1E0C" w:rsidRDefault="007C1E0C" w:rsidP="007C1E0C">
      <w:pPr>
        <w:pStyle w:val="PL"/>
      </w:pPr>
      <w:r>
        <w:t xml:space="preserve">    </w:t>
      </w:r>
      <w:proofErr w:type="spellStart"/>
      <w:r>
        <w:t>ResourceSharingLevelContext</w:t>
      </w:r>
      <w:proofErr w:type="spellEnd"/>
      <w:r>
        <w:t>:</w:t>
      </w:r>
    </w:p>
    <w:p w14:paraId="63162374" w14:textId="77777777" w:rsidR="007C1E0C" w:rsidRDefault="007C1E0C" w:rsidP="007C1E0C">
      <w:pPr>
        <w:pStyle w:val="PL"/>
      </w:pPr>
      <w:r>
        <w:t xml:space="preserve">      description: &gt;-</w:t>
      </w:r>
    </w:p>
    <w:p w14:paraId="635B1765" w14:textId="77777777" w:rsidR="007C1E0C" w:rsidRDefault="007C1E0C" w:rsidP="007C1E0C">
      <w:pPr>
        <w:pStyle w:val="PL"/>
      </w:pPr>
      <w:r>
        <w:t xml:space="preserve">        This data type is the "ExpectationContext" data type with specialisations for </w:t>
      </w:r>
      <w:proofErr w:type="spellStart"/>
      <w:r>
        <w:t>ResourceSharingLevelContext</w:t>
      </w:r>
      <w:proofErr w:type="spellEnd"/>
      <w:r>
        <w:t xml:space="preserve">          </w:t>
      </w:r>
    </w:p>
    <w:p w14:paraId="389D5A01" w14:textId="77777777" w:rsidR="007C1E0C" w:rsidRDefault="007C1E0C" w:rsidP="007C1E0C">
      <w:pPr>
        <w:pStyle w:val="PL"/>
      </w:pPr>
      <w:r>
        <w:t xml:space="preserve">      type: object</w:t>
      </w:r>
    </w:p>
    <w:p w14:paraId="0792A9D0" w14:textId="77777777" w:rsidR="007C1E0C" w:rsidRDefault="007C1E0C" w:rsidP="007C1E0C">
      <w:pPr>
        <w:pStyle w:val="PL"/>
      </w:pPr>
      <w:r>
        <w:t xml:space="preserve">      properties:</w:t>
      </w:r>
    </w:p>
    <w:p w14:paraId="2089550D" w14:textId="77777777" w:rsidR="007C1E0C" w:rsidRDefault="007C1E0C" w:rsidP="007C1E0C">
      <w:pPr>
        <w:pStyle w:val="PL"/>
      </w:pPr>
      <w:r>
        <w:t xml:space="preserve">        </w:t>
      </w:r>
      <w:proofErr w:type="spellStart"/>
      <w:r>
        <w:t>contextAttribute</w:t>
      </w:r>
      <w:proofErr w:type="spellEnd"/>
      <w:r>
        <w:t>:</w:t>
      </w:r>
    </w:p>
    <w:p w14:paraId="4F9087F2" w14:textId="77777777" w:rsidR="007C1E0C" w:rsidRDefault="007C1E0C" w:rsidP="007C1E0C">
      <w:pPr>
        <w:pStyle w:val="PL"/>
      </w:pPr>
      <w:r>
        <w:lastRenderedPageBreak/>
        <w:t xml:space="preserve">          type: string</w:t>
      </w:r>
    </w:p>
    <w:p w14:paraId="76BC3FE7" w14:textId="77777777" w:rsidR="007C1E0C" w:rsidRDefault="007C1E0C" w:rsidP="007C1E0C">
      <w:pPr>
        <w:pStyle w:val="PL"/>
      </w:pPr>
      <w:r>
        <w:t xml:space="preserve">          </w:t>
      </w:r>
      <w:proofErr w:type="spellStart"/>
      <w:r>
        <w:t>enum</w:t>
      </w:r>
      <w:proofErr w:type="spellEnd"/>
      <w:r>
        <w:t>:</w:t>
      </w:r>
    </w:p>
    <w:p w14:paraId="2EEC7DD3" w14:textId="77777777" w:rsidR="007C1E0C" w:rsidRDefault="007C1E0C" w:rsidP="007C1E0C">
      <w:pPr>
        <w:pStyle w:val="PL"/>
      </w:pPr>
      <w:r>
        <w:t xml:space="preserve">            - </w:t>
      </w:r>
      <w:proofErr w:type="spellStart"/>
      <w:r>
        <w:t>ResourceSharingLevel</w:t>
      </w:r>
      <w:proofErr w:type="spellEnd"/>
    </w:p>
    <w:p w14:paraId="41A3D9B3" w14:textId="77777777" w:rsidR="007C1E0C" w:rsidRDefault="007C1E0C" w:rsidP="007C1E0C">
      <w:pPr>
        <w:pStyle w:val="PL"/>
      </w:pPr>
      <w:r>
        <w:t xml:space="preserve">        </w:t>
      </w:r>
      <w:proofErr w:type="spellStart"/>
      <w:r>
        <w:t>contextCondition</w:t>
      </w:r>
      <w:proofErr w:type="spellEnd"/>
      <w:r>
        <w:t>:</w:t>
      </w:r>
    </w:p>
    <w:p w14:paraId="45E37DE5" w14:textId="77777777" w:rsidR="007C1E0C" w:rsidRDefault="007C1E0C" w:rsidP="007C1E0C">
      <w:pPr>
        <w:pStyle w:val="PL"/>
      </w:pPr>
      <w:r>
        <w:t xml:space="preserve">          type: string</w:t>
      </w:r>
    </w:p>
    <w:p w14:paraId="43619A2D" w14:textId="77777777" w:rsidR="007C1E0C" w:rsidRDefault="007C1E0C" w:rsidP="007C1E0C">
      <w:pPr>
        <w:pStyle w:val="PL"/>
      </w:pPr>
      <w:r>
        <w:t xml:space="preserve">          </w:t>
      </w:r>
      <w:proofErr w:type="spellStart"/>
      <w:r>
        <w:t>enum</w:t>
      </w:r>
      <w:proofErr w:type="spellEnd"/>
      <w:r>
        <w:t>:</w:t>
      </w:r>
    </w:p>
    <w:p w14:paraId="12647DFA" w14:textId="77777777" w:rsidR="007C1E0C" w:rsidRDefault="007C1E0C" w:rsidP="007C1E0C">
      <w:pPr>
        <w:pStyle w:val="PL"/>
      </w:pPr>
      <w:r>
        <w:t xml:space="preserve">            - IS_WITHIN_RANGE</w:t>
      </w:r>
    </w:p>
    <w:p w14:paraId="34419A31" w14:textId="77777777" w:rsidR="007C1E0C" w:rsidRDefault="007C1E0C" w:rsidP="007C1E0C">
      <w:pPr>
        <w:pStyle w:val="PL"/>
      </w:pPr>
      <w:r>
        <w:t xml:space="preserve">        </w:t>
      </w:r>
      <w:proofErr w:type="spellStart"/>
      <w:r>
        <w:t>contextValueRange</w:t>
      </w:r>
      <w:proofErr w:type="spellEnd"/>
      <w:r>
        <w:t>:</w:t>
      </w:r>
    </w:p>
    <w:p w14:paraId="53C51062" w14:textId="77777777" w:rsidR="007C1E0C" w:rsidRDefault="007C1E0C" w:rsidP="007C1E0C">
      <w:pPr>
        <w:pStyle w:val="PL"/>
      </w:pPr>
      <w:r>
        <w:t xml:space="preserve">          type: array</w:t>
      </w:r>
    </w:p>
    <w:p w14:paraId="4A125D7D" w14:textId="77777777" w:rsidR="007C1E0C" w:rsidRDefault="007C1E0C" w:rsidP="007C1E0C">
      <w:pPr>
        <w:pStyle w:val="PL"/>
      </w:pPr>
      <w:r>
        <w:t xml:space="preserve">          items:</w:t>
      </w:r>
    </w:p>
    <w:p w14:paraId="3D994EBD" w14:textId="77777777" w:rsidR="007C1E0C" w:rsidRDefault="007C1E0C" w:rsidP="007C1E0C">
      <w:pPr>
        <w:pStyle w:val="PL"/>
      </w:pPr>
      <w:r>
        <w:t xml:space="preserve">            $ref: "TS28541_SliceNrm.yaml#/components/schemas/</w:t>
      </w:r>
      <w:proofErr w:type="spellStart"/>
      <w:r>
        <w:t>SharingLevel</w:t>
      </w:r>
      <w:proofErr w:type="spellEnd"/>
      <w:r>
        <w:t>"</w:t>
      </w:r>
    </w:p>
    <w:p w14:paraId="3D6E89B1" w14:textId="77777777" w:rsidR="007C1E0C" w:rsidRDefault="007C1E0C" w:rsidP="007C1E0C">
      <w:pPr>
        <w:pStyle w:val="PL"/>
      </w:pPr>
      <w:r>
        <w:t xml:space="preserve">   #-------Definition of the concrete </w:t>
      </w:r>
      <w:proofErr w:type="spellStart"/>
      <w:r>
        <w:t>ExpectionContext</w:t>
      </w:r>
      <w:proofErr w:type="spellEnd"/>
      <w:r>
        <w:t xml:space="preserve"> dataType----------------#</w:t>
      </w:r>
    </w:p>
    <w:p w14:paraId="4CF8BAA0" w14:textId="77777777" w:rsidR="00601C29" w:rsidRDefault="00601C29">
      <w:pPr>
        <w:rPr>
          <w:noProof/>
        </w:rPr>
      </w:pP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91BCE28" w:rsidR="004239CA" w:rsidRPr="002F555C" w:rsidRDefault="004239CA">
            <w:pPr>
              <w:spacing w:before="120" w:after="120"/>
              <w:jc w:val="center"/>
              <w:rPr>
                <w:b/>
                <w:bCs/>
                <w:noProof/>
              </w:rPr>
            </w:pPr>
            <w:r>
              <w:rPr>
                <w:b/>
                <w:bCs/>
                <w:noProof/>
              </w:rPr>
              <w:t>Third C</w:t>
            </w:r>
            <w:r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32" w:name="_Toc138065996"/>
      <w:r>
        <w:rPr>
          <w:rFonts w:eastAsia="SimSun"/>
        </w:rPr>
        <w:t>8</w:t>
      </w:r>
      <w:r>
        <w:rPr>
          <w:rFonts w:eastAsia="SimSun"/>
        </w:rPr>
        <w:tab/>
        <w:t>Guidelines for using scenario specific intent expectation for intent driven use cases</w:t>
      </w:r>
      <w:bookmarkEnd w:id="32"/>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505F73FA" w14:textId="7330BBDE" w:rsidR="00C540B4" w:rsidRDefault="00C540B4">
            <w:pPr>
              <w:pStyle w:val="TAL"/>
              <w:rPr>
                <w:noProof/>
                <w:lang w:eastAsia="zh-CN"/>
              </w:rPr>
            </w:pPr>
            <w:r>
              <w:t xml:space="preserve">Intent containing an expectation for delivering a service </w:t>
            </w:r>
            <w:ins w:id="33" w:author="ericsson user 1" w:date="2023-07-10T11:47:00Z">
              <w:r w:rsidR="009B5E4B">
                <w:t xml:space="preserve">at the edge </w:t>
              </w:r>
            </w:ins>
            <w:r>
              <w:t>(clause 5.1.3)</w:t>
            </w:r>
          </w:p>
        </w:tc>
        <w:tc>
          <w:tcPr>
            <w:tcW w:w="1926"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34" w:author="ericsson user 1" w:date="2023-06-30T14:10:00Z">
              <w:r>
                <w:t xml:space="preserve">Edge </w:t>
              </w:r>
            </w:ins>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bl>
    <w:p w14:paraId="737F3D0D" w14:textId="77777777" w:rsidR="00C540B4" w:rsidRDefault="00C540B4" w:rsidP="00C540B4">
      <w:pPr>
        <w:rPr>
          <w:lang w:eastAsia="zh-CN"/>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lastRenderedPageBreak/>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5"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3CD0" w14:textId="77777777" w:rsidR="00511321" w:rsidRDefault="00511321">
      <w:r>
        <w:separator/>
      </w:r>
    </w:p>
  </w:endnote>
  <w:endnote w:type="continuationSeparator" w:id="0">
    <w:p w14:paraId="157F1535" w14:textId="77777777" w:rsidR="00511321" w:rsidRDefault="00511321">
      <w:r>
        <w:continuationSeparator/>
      </w:r>
    </w:p>
  </w:endnote>
  <w:endnote w:type="continuationNotice" w:id="1">
    <w:p w14:paraId="5FB08F75" w14:textId="77777777" w:rsidR="00511321" w:rsidRDefault="00511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99D6" w14:textId="77777777" w:rsidR="00511321" w:rsidRDefault="00511321">
      <w:r>
        <w:separator/>
      </w:r>
    </w:p>
  </w:footnote>
  <w:footnote w:type="continuationSeparator" w:id="0">
    <w:p w14:paraId="7ADEB64B" w14:textId="77777777" w:rsidR="00511321" w:rsidRDefault="00511321">
      <w:r>
        <w:continuationSeparator/>
      </w:r>
    </w:p>
  </w:footnote>
  <w:footnote w:type="continuationNotice" w:id="1">
    <w:p w14:paraId="3CC4AAA0" w14:textId="77777777" w:rsidR="00511321" w:rsidRDefault="005113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843132172">
    <w:abstractNumId w:val="8"/>
  </w:num>
  <w:num w:numId="7" w16cid:durableId="1751350455">
    <w:abstractNumId w:val="6"/>
  </w:num>
  <w:num w:numId="8" w16cid:durableId="1200239308">
    <w:abstractNumId w:val="5"/>
  </w:num>
  <w:num w:numId="9" w16cid:durableId="1918438369">
    <w:abstractNumId w:val="4"/>
  </w:num>
  <w:num w:numId="10" w16cid:durableId="1776635025">
    <w:abstractNumId w:val="7"/>
  </w:num>
  <w:num w:numId="11" w16cid:durableId="7751726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20F0E"/>
    <w:rsid w:val="00022E4A"/>
    <w:rsid w:val="00026512"/>
    <w:rsid w:val="00044EBC"/>
    <w:rsid w:val="00047F3C"/>
    <w:rsid w:val="00053434"/>
    <w:rsid w:val="00057539"/>
    <w:rsid w:val="00062C80"/>
    <w:rsid w:val="000722E9"/>
    <w:rsid w:val="00077D66"/>
    <w:rsid w:val="0008374D"/>
    <w:rsid w:val="00086A01"/>
    <w:rsid w:val="00095BE6"/>
    <w:rsid w:val="000A6394"/>
    <w:rsid w:val="000B6FB8"/>
    <w:rsid w:val="000B7FED"/>
    <w:rsid w:val="000C038A"/>
    <w:rsid w:val="000C17BB"/>
    <w:rsid w:val="000C3F57"/>
    <w:rsid w:val="000C6598"/>
    <w:rsid w:val="000D44B3"/>
    <w:rsid w:val="000E014D"/>
    <w:rsid w:val="000E2A0B"/>
    <w:rsid w:val="000E30C5"/>
    <w:rsid w:val="000F0131"/>
    <w:rsid w:val="0010382B"/>
    <w:rsid w:val="00115AEA"/>
    <w:rsid w:val="001173B6"/>
    <w:rsid w:val="0012125A"/>
    <w:rsid w:val="0012152B"/>
    <w:rsid w:val="00137608"/>
    <w:rsid w:val="00145D43"/>
    <w:rsid w:val="00153018"/>
    <w:rsid w:val="00186C07"/>
    <w:rsid w:val="00192C46"/>
    <w:rsid w:val="001932A5"/>
    <w:rsid w:val="001A08B3"/>
    <w:rsid w:val="001A7B60"/>
    <w:rsid w:val="001B52F0"/>
    <w:rsid w:val="001B7A65"/>
    <w:rsid w:val="001D44F4"/>
    <w:rsid w:val="001D4CE1"/>
    <w:rsid w:val="001E293E"/>
    <w:rsid w:val="001E41F3"/>
    <w:rsid w:val="001F688F"/>
    <w:rsid w:val="00212C34"/>
    <w:rsid w:val="002139B6"/>
    <w:rsid w:val="0021610A"/>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123E"/>
    <w:rsid w:val="002E472E"/>
    <w:rsid w:val="002F5BEA"/>
    <w:rsid w:val="003028B0"/>
    <w:rsid w:val="00305409"/>
    <w:rsid w:val="00306435"/>
    <w:rsid w:val="00311AD0"/>
    <w:rsid w:val="00314048"/>
    <w:rsid w:val="00321AD0"/>
    <w:rsid w:val="003256B3"/>
    <w:rsid w:val="00336826"/>
    <w:rsid w:val="0034108E"/>
    <w:rsid w:val="003444B6"/>
    <w:rsid w:val="00351180"/>
    <w:rsid w:val="003609EF"/>
    <w:rsid w:val="0036231A"/>
    <w:rsid w:val="00374DD4"/>
    <w:rsid w:val="00387D31"/>
    <w:rsid w:val="003926CC"/>
    <w:rsid w:val="003A49CB"/>
    <w:rsid w:val="003B1A6A"/>
    <w:rsid w:val="003B6AD1"/>
    <w:rsid w:val="003C51D4"/>
    <w:rsid w:val="003E1A36"/>
    <w:rsid w:val="003E5F03"/>
    <w:rsid w:val="003E6AB4"/>
    <w:rsid w:val="00410371"/>
    <w:rsid w:val="004239CA"/>
    <w:rsid w:val="004242F1"/>
    <w:rsid w:val="00434599"/>
    <w:rsid w:val="00436E2A"/>
    <w:rsid w:val="00443D07"/>
    <w:rsid w:val="00455B7C"/>
    <w:rsid w:val="00475DF0"/>
    <w:rsid w:val="004A52C6"/>
    <w:rsid w:val="004B75B7"/>
    <w:rsid w:val="004C6D04"/>
    <w:rsid w:val="004D1D31"/>
    <w:rsid w:val="004D41DD"/>
    <w:rsid w:val="004E17DD"/>
    <w:rsid w:val="004E3233"/>
    <w:rsid w:val="004E466B"/>
    <w:rsid w:val="004F4CDD"/>
    <w:rsid w:val="005009D9"/>
    <w:rsid w:val="00511321"/>
    <w:rsid w:val="0051580D"/>
    <w:rsid w:val="00520DE2"/>
    <w:rsid w:val="00522CC7"/>
    <w:rsid w:val="00532650"/>
    <w:rsid w:val="00545EE5"/>
    <w:rsid w:val="0054600F"/>
    <w:rsid w:val="00547111"/>
    <w:rsid w:val="00552668"/>
    <w:rsid w:val="0056080E"/>
    <w:rsid w:val="005658F2"/>
    <w:rsid w:val="005826FA"/>
    <w:rsid w:val="00592D74"/>
    <w:rsid w:val="005C7A97"/>
    <w:rsid w:val="005D6EAF"/>
    <w:rsid w:val="005D7CE8"/>
    <w:rsid w:val="005E2C44"/>
    <w:rsid w:val="00601C29"/>
    <w:rsid w:val="00602AD5"/>
    <w:rsid w:val="0061731D"/>
    <w:rsid w:val="00621188"/>
    <w:rsid w:val="006257ED"/>
    <w:rsid w:val="00625983"/>
    <w:rsid w:val="006355B3"/>
    <w:rsid w:val="00637FA8"/>
    <w:rsid w:val="00653651"/>
    <w:rsid w:val="0065536E"/>
    <w:rsid w:val="00665C47"/>
    <w:rsid w:val="00666EB6"/>
    <w:rsid w:val="0067214F"/>
    <w:rsid w:val="0068622F"/>
    <w:rsid w:val="00686998"/>
    <w:rsid w:val="00687088"/>
    <w:rsid w:val="00694307"/>
    <w:rsid w:val="00695808"/>
    <w:rsid w:val="006A20AB"/>
    <w:rsid w:val="006A63AF"/>
    <w:rsid w:val="006B28D1"/>
    <w:rsid w:val="006B46FB"/>
    <w:rsid w:val="006D4AB8"/>
    <w:rsid w:val="006E1C83"/>
    <w:rsid w:val="006E21FB"/>
    <w:rsid w:val="0070733F"/>
    <w:rsid w:val="007176FC"/>
    <w:rsid w:val="00722B3B"/>
    <w:rsid w:val="00732E01"/>
    <w:rsid w:val="00740458"/>
    <w:rsid w:val="0075222E"/>
    <w:rsid w:val="00766DDD"/>
    <w:rsid w:val="007764E9"/>
    <w:rsid w:val="0077762F"/>
    <w:rsid w:val="00785599"/>
    <w:rsid w:val="00792342"/>
    <w:rsid w:val="00796122"/>
    <w:rsid w:val="007973F2"/>
    <w:rsid w:val="007977A8"/>
    <w:rsid w:val="007A1498"/>
    <w:rsid w:val="007A1760"/>
    <w:rsid w:val="007B24F4"/>
    <w:rsid w:val="007B512A"/>
    <w:rsid w:val="007C1E0C"/>
    <w:rsid w:val="007C2097"/>
    <w:rsid w:val="007C7235"/>
    <w:rsid w:val="007D6A07"/>
    <w:rsid w:val="007E6520"/>
    <w:rsid w:val="007F10C8"/>
    <w:rsid w:val="007F2608"/>
    <w:rsid w:val="007F2799"/>
    <w:rsid w:val="007F4283"/>
    <w:rsid w:val="007F7259"/>
    <w:rsid w:val="008040A8"/>
    <w:rsid w:val="00817F4D"/>
    <w:rsid w:val="008279FA"/>
    <w:rsid w:val="008329D2"/>
    <w:rsid w:val="0083306A"/>
    <w:rsid w:val="00856B42"/>
    <w:rsid w:val="008626E7"/>
    <w:rsid w:val="00865D5E"/>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43C0"/>
    <w:rsid w:val="009247BD"/>
    <w:rsid w:val="00930098"/>
    <w:rsid w:val="00934FB8"/>
    <w:rsid w:val="009418C5"/>
    <w:rsid w:val="00941E30"/>
    <w:rsid w:val="009436D4"/>
    <w:rsid w:val="0095421A"/>
    <w:rsid w:val="00963F57"/>
    <w:rsid w:val="009777D9"/>
    <w:rsid w:val="00991B88"/>
    <w:rsid w:val="00997857"/>
    <w:rsid w:val="009A20BF"/>
    <w:rsid w:val="009A5753"/>
    <w:rsid w:val="009A579D"/>
    <w:rsid w:val="009B5E4B"/>
    <w:rsid w:val="009D232B"/>
    <w:rsid w:val="009E0988"/>
    <w:rsid w:val="009E3297"/>
    <w:rsid w:val="009F200C"/>
    <w:rsid w:val="009F734F"/>
    <w:rsid w:val="00A019C3"/>
    <w:rsid w:val="00A1069F"/>
    <w:rsid w:val="00A110D2"/>
    <w:rsid w:val="00A204A5"/>
    <w:rsid w:val="00A246B6"/>
    <w:rsid w:val="00A25B70"/>
    <w:rsid w:val="00A47E70"/>
    <w:rsid w:val="00A50CF0"/>
    <w:rsid w:val="00A7671C"/>
    <w:rsid w:val="00A772D3"/>
    <w:rsid w:val="00A846AA"/>
    <w:rsid w:val="00AA14EB"/>
    <w:rsid w:val="00AA2CBC"/>
    <w:rsid w:val="00AA4226"/>
    <w:rsid w:val="00AA7066"/>
    <w:rsid w:val="00AA749F"/>
    <w:rsid w:val="00AB43B4"/>
    <w:rsid w:val="00AC5820"/>
    <w:rsid w:val="00AD1CD8"/>
    <w:rsid w:val="00AE5DD8"/>
    <w:rsid w:val="00B04814"/>
    <w:rsid w:val="00B13F88"/>
    <w:rsid w:val="00B240F3"/>
    <w:rsid w:val="00B258BB"/>
    <w:rsid w:val="00B51B28"/>
    <w:rsid w:val="00B52E54"/>
    <w:rsid w:val="00B6066F"/>
    <w:rsid w:val="00B67B97"/>
    <w:rsid w:val="00B722D8"/>
    <w:rsid w:val="00B77DD3"/>
    <w:rsid w:val="00B8020E"/>
    <w:rsid w:val="00B82227"/>
    <w:rsid w:val="00B82E2D"/>
    <w:rsid w:val="00B968C8"/>
    <w:rsid w:val="00B96F1F"/>
    <w:rsid w:val="00BA3EC5"/>
    <w:rsid w:val="00BA51D9"/>
    <w:rsid w:val="00BA7692"/>
    <w:rsid w:val="00BB5DFC"/>
    <w:rsid w:val="00BC18DB"/>
    <w:rsid w:val="00BC3554"/>
    <w:rsid w:val="00BD279D"/>
    <w:rsid w:val="00BD6BB8"/>
    <w:rsid w:val="00BD72D4"/>
    <w:rsid w:val="00BE2DFD"/>
    <w:rsid w:val="00BE5B15"/>
    <w:rsid w:val="00BE6405"/>
    <w:rsid w:val="00BF201F"/>
    <w:rsid w:val="00BF27A2"/>
    <w:rsid w:val="00C10167"/>
    <w:rsid w:val="00C12D8A"/>
    <w:rsid w:val="00C21DDA"/>
    <w:rsid w:val="00C237BA"/>
    <w:rsid w:val="00C34B49"/>
    <w:rsid w:val="00C42E23"/>
    <w:rsid w:val="00C540B4"/>
    <w:rsid w:val="00C57290"/>
    <w:rsid w:val="00C660C2"/>
    <w:rsid w:val="00C66BA2"/>
    <w:rsid w:val="00C73068"/>
    <w:rsid w:val="00C83606"/>
    <w:rsid w:val="00C8483E"/>
    <w:rsid w:val="00C95985"/>
    <w:rsid w:val="00C95B02"/>
    <w:rsid w:val="00CC5026"/>
    <w:rsid w:val="00CC68D0"/>
    <w:rsid w:val="00CF5C18"/>
    <w:rsid w:val="00D03F9A"/>
    <w:rsid w:val="00D06D51"/>
    <w:rsid w:val="00D16071"/>
    <w:rsid w:val="00D24991"/>
    <w:rsid w:val="00D3008E"/>
    <w:rsid w:val="00D36494"/>
    <w:rsid w:val="00D36CAE"/>
    <w:rsid w:val="00D45C9D"/>
    <w:rsid w:val="00D50255"/>
    <w:rsid w:val="00D525D8"/>
    <w:rsid w:val="00D57976"/>
    <w:rsid w:val="00D60BE7"/>
    <w:rsid w:val="00D66520"/>
    <w:rsid w:val="00D73E38"/>
    <w:rsid w:val="00D80B74"/>
    <w:rsid w:val="00D84E81"/>
    <w:rsid w:val="00DA2CA4"/>
    <w:rsid w:val="00DB0093"/>
    <w:rsid w:val="00DE34CF"/>
    <w:rsid w:val="00DF1F58"/>
    <w:rsid w:val="00DF2BC9"/>
    <w:rsid w:val="00DF6CB9"/>
    <w:rsid w:val="00E02F58"/>
    <w:rsid w:val="00E054E2"/>
    <w:rsid w:val="00E13F3D"/>
    <w:rsid w:val="00E21C9F"/>
    <w:rsid w:val="00E34898"/>
    <w:rsid w:val="00E42360"/>
    <w:rsid w:val="00E437C3"/>
    <w:rsid w:val="00E47EF5"/>
    <w:rsid w:val="00E71070"/>
    <w:rsid w:val="00E76DB3"/>
    <w:rsid w:val="00E900B1"/>
    <w:rsid w:val="00E93DCC"/>
    <w:rsid w:val="00EA0D74"/>
    <w:rsid w:val="00EB09B7"/>
    <w:rsid w:val="00ED0A5B"/>
    <w:rsid w:val="00ED2614"/>
    <w:rsid w:val="00ED3C2D"/>
    <w:rsid w:val="00EE2211"/>
    <w:rsid w:val="00EE7D7C"/>
    <w:rsid w:val="00F01566"/>
    <w:rsid w:val="00F0457C"/>
    <w:rsid w:val="00F218EE"/>
    <w:rsid w:val="00F25D98"/>
    <w:rsid w:val="00F300FB"/>
    <w:rsid w:val="00F403E4"/>
    <w:rsid w:val="00F51487"/>
    <w:rsid w:val="00F53069"/>
    <w:rsid w:val="00F73283"/>
    <w:rsid w:val="00F77A21"/>
    <w:rsid w:val="00F8343B"/>
    <w:rsid w:val="00F87050"/>
    <w:rsid w:val="00FB5CC2"/>
    <w:rsid w:val="00FB6386"/>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1173B6"/>
    <w:rPr>
      <w:b/>
      <w:bCs/>
    </w:rPr>
  </w:style>
  <w:style w:type="character" w:styleId="SubtleEmphasis">
    <w:name w:val="Subtle Emphasis"/>
    <w:basedOn w:val="DefaultParagraphFont"/>
    <w:uiPriority w:val="19"/>
    <w:qFormat/>
    <w:rsid w:val="001173B6"/>
    <w:rPr>
      <w:i/>
      <w:iCs/>
      <w:color w:val="808080" w:themeColor="text1" w:themeTint="7F"/>
    </w:rPr>
  </w:style>
  <w:style w:type="character" w:styleId="IntenseEmphasis">
    <w:name w:val="Intense Emphasis"/>
    <w:basedOn w:val="DefaultParagraphFont"/>
    <w:uiPriority w:val="21"/>
    <w:qFormat/>
    <w:rsid w:val="001173B6"/>
    <w:rPr>
      <w:b/>
      <w:bCs/>
      <w:i/>
      <w:iCs/>
      <w:color w:val="4F81BD" w:themeColor="accent1"/>
    </w:rPr>
  </w:style>
  <w:style w:type="character" w:styleId="SubtleReference">
    <w:name w:val="Subtle Reference"/>
    <w:basedOn w:val="DefaultParagraphFont"/>
    <w:uiPriority w:val="31"/>
    <w:qFormat/>
    <w:rsid w:val="001173B6"/>
    <w:rPr>
      <w:smallCaps/>
      <w:color w:val="C0504D" w:themeColor="accent2"/>
      <w:u w:val="single"/>
    </w:rPr>
  </w:style>
  <w:style w:type="character" w:styleId="IntenseReference">
    <w:name w:val="Intense Reference"/>
    <w:basedOn w:val="DefaultParagraphFont"/>
    <w:uiPriority w:val="32"/>
    <w:qFormat/>
    <w:rsid w:val="001173B6"/>
    <w:rPr>
      <w:b/>
      <w:bCs/>
      <w:smallCaps/>
      <w:color w:val="C0504D" w:themeColor="accent2"/>
      <w:spacing w:val="5"/>
      <w:u w:val="single"/>
    </w:rPr>
  </w:style>
  <w:style w:type="character" w:styleId="BookTitle">
    <w:name w:val="Book Title"/>
    <w:basedOn w:val="DefaultParagraphFont"/>
    <w:uiPriority w:val="33"/>
    <w:qFormat/>
    <w:rsid w:val="001173B6"/>
    <w:rPr>
      <w:b/>
      <w:bCs/>
      <w:smallCaps/>
      <w:spacing w:val="5"/>
    </w:rPr>
  </w:style>
  <w:style w:type="table" w:styleId="LightShading">
    <w:name w:val="Light Shading"/>
    <w:basedOn w:val="TableNormal"/>
    <w:uiPriority w:val="60"/>
    <w:rsid w:val="001173B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173B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173B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173B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173B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173B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173B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5a5fd695d1ac352df7291de8fedbc4666de0b0c7" TargetMode="External"/><Relationship Id="rId2" Type="http://schemas.openxmlformats.org/officeDocument/2006/relationships/customXml" Target="../customXml/item1.xml"/><Relationship Id="rId16" Type="http://schemas.openxmlformats.org/officeDocument/2006/relationships/hyperlink" Target="https://forge.3gpp.org/rep/sa5/MnS/-/tree/28.312_Rel18_CR0070_Add_missing_stage_3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Thomas Tovinger</DisplayName>
        <AccountId>103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245D523C-1AD6-41DA-9F6B-9BDDFFAC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45CB01-C5EA-4EB4-A840-B9B4860F1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16</Pages>
  <Words>5107</Words>
  <Characters>29116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207</cp:revision>
  <cp:lastPrinted>1900-01-01T00:00:00Z</cp:lastPrinted>
  <dcterms:created xsi:type="dcterms:W3CDTF">2020-02-03T08:32:00Z</dcterms:created>
  <dcterms:modified xsi:type="dcterms:W3CDTF">2023-08-10T11:28:00Z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